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CA6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关于发布奎屯地区2011年7月份建设工程价格信息的通知</w:t>
      </w:r>
    </w:p>
    <w:p w14:paraId="725782F4">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奎建造〔2011〕6号</w:t>
      </w:r>
    </w:p>
    <w:p w14:paraId="01DFBE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45DE0A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7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7月份建设工程价格信息》，予以发布，现将有关事项通知如下：</w:t>
      </w:r>
    </w:p>
    <w:p w14:paraId="16AFE0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4009A8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43DABF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7E6405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59B7A5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051CC6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58B767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662E6B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215458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6F1E7C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23892C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0E0C3F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165997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12A32B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0C0E8F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22576E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33D550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797C2F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6475EA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2DB728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555240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0A1FD5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0A9981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5AA2F7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13ABEE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2BBB8D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7884D7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6FD44A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7A8322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7926F8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498022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680A15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188204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1、仿古建筑及园林工程：在97年定额基础上，以定额内机械费为基数上调17.83%，调整部分只计税金。</w:t>
      </w:r>
    </w:p>
    <w:p w14:paraId="24E994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2、房屋修缮工程：在99定额基础上，以定额内机械费加中小型机械费为基数上调5.82%，调整部分只计税金。</w:t>
      </w:r>
    </w:p>
    <w:p w14:paraId="7F7DE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1F71E2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4180C4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157287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74FE6D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490EE5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七、本通知执行日期为二O一一年七月一日至二O一一年七月三十一日。</w:t>
      </w:r>
    </w:p>
    <w:p w14:paraId="4A401729">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附件一：奎屯地区2011年7月份建筑安装工程材料价格信息。</w:t>
      </w:r>
    </w:p>
    <w:p w14:paraId="75788D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附件二：奎屯地区2011年7月份市政工程材料价格信息。</w:t>
      </w:r>
    </w:p>
    <w:p w14:paraId="526FC7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附件三：奎屯地区2011年7月份房屋修缮工程材料价格信息。</w:t>
      </w:r>
    </w:p>
    <w:p w14:paraId="7667C5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附件四：奎屯地区2011年7月份仿古建筑及园林工程材料价格信息</w:t>
      </w:r>
    </w:p>
    <w:p w14:paraId="3CD239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p>
    <w:p w14:paraId="1CE4EB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奎屯市建设局</w:t>
      </w:r>
    </w:p>
    <w:p w14:paraId="09B9F7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二O一一年八月一日</w:t>
      </w:r>
    </w:p>
    <w:p w14:paraId="0DF8322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2F802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rPr>
      <w:sz w:val="24"/>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1116</Words>
  <Characters>1230</Characters>
  <Lines>0</Lines>
  <Paragraphs>0</Paragraphs>
  <TotalTime>0</TotalTime>
  <ScaleCrop>false</ScaleCrop>
  <LinksUpToDate>false</LinksUpToDate>
  <CharactersWithSpaces>1231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BA10855D1C16482DA3EDFE3950B575F0_12</vt:lpwstr>
  </property>
</Properties>
</file>