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73B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关于发布奎屯地区2011年6月份建设工程价格信息的通知</w:t>
      </w:r>
    </w:p>
    <w:p w14:paraId="2F0CC97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奎建造〔2011〕5号</w:t>
      </w:r>
    </w:p>
    <w:p w14:paraId="74FC6A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308C22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6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6月份建设工程价格信息》，予以发布，现将有关事项通知如下：</w:t>
      </w:r>
    </w:p>
    <w:p w14:paraId="2E7C51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3CAA7C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47470E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2E2F83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33DA98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67C5A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0E80DF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7B5E2A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540EBD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2A0457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63D4A3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09CCD3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33D15B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1467AE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5589E5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18A209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1A7A5E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1C42E3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527B44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1D1DC0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2B5694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42D236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7FFB42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4C9EBB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0FFC6A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617B9F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680840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107D50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60C9A3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79B357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66F747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58E661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4EE314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1、仿古建筑及园林工程：在97年定额基础上，以定额内机械费为基数上调17.83%，调整部分只计税金。</w:t>
      </w:r>
    </w:p>
    <w:p w14:paraId="06349F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2、房屋修缮工程：在99定额基础上，以定额内机械费加中小型机械费为基数上调5.82%，调整部分只计税金。</w:t>
      </w:r>
    </w:p>
    <w:p w14:paraId="1620CB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572B43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6BC79E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2CF43E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58D411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7A64D1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七、本通知执行日期为二O一一年六月一日至二O一一年六月三十日。</w:t>
      </w:r>
    </w:p>
    <w:p w14:paraId="703BA4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附件：奎屯地区2011年6月份建设工程价格信息</w:t>
      </w:r>
    </w:p>
    <w:p w14:paraId="1BE0E9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22412B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29D665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二O一一年六月三十日</w:t>
      </w:r>
    </w:p>
    <w:p w14:paraId="12A4583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17465A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959</Words>
  <Characters>1066</Characters>
  <Lines>0</Lines>
  <Paragraphs>0</Paragraphs>
  <TotalTime>0</TotalTime>
  <ScaleCrop>false</ScaleCrop>
  <LinksUpToDate>false</LinksUpToDate>
  <CharactersWithSpaces>1067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89E0752799D3490B930C02433394B3BC_12</vt:lpwstr>
  </property>
</Properties>
</file>