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F67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关于调整奎屯地区建设工程定额人工费单价的通知</w:t>
      </w:r>
    </w:p>
    <w:p w14:paraId="2DFF0C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奎建造[2011]3号</w:t>
      </w:r>
    </w:p>
    <w:p w14:paraId="6919A8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21C70A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根据《最低工资规定》（中华人民共和国劳动和社会保障部令第21号）、《关于调整自治区最低工资标准的通知》（新政发[2010]54号）文件精神，我局工程建设标准造价管理站在调查测算、分析研究的基础上，制定了奎屯地区建设工程定额人工费单价调整系数，现予以发布，并就有关事项通知如下：</w:t>
      </w:r>
    </w:p>
    <w:p w14:paraId="6E7F54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奎屯地区定额人工费单价，在现行各工程定额人工费基础上，按照附件所列调整系数调整。即：建筑安装工程在奎建造[2005]02号文件基础上调增；市政工程在奎建造[2003]10号文件基础上调增；仿古建筑及园林工程在奎建造[2003]11号文件基础上调增；房屋修缮工程在奎建造[2003]11号文件基础上调增。</w:t>
      </w:r>
    </w:p>
    <w:p w14:paraId="320A63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二、调增部分单独列项，只计取税金，不计取其它费用。</w:t>
      </w:r>
    </w:p>
    <w:p w14:paraId="4D2FA7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三、本次调整从2011年1月1日起执行，已签订合同的工程项目仍按原合同约定执行。原奎建造[2008]1号文件《关于调整奎屯地区建设工程定额人工费单价的通知》停止使用。</w:t>
      </w:r>
    </w:p>
    <w:p w14:paraId="740F8B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附件：定额计价人工费单价调整系数</w:t>
      </w:r>
    </w:p>
    <w:p w14:paraId="1B7F36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            </w:t>
      </w:r>
    </w:p>
    <w:p w14:paraId="534E6B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      奎屯市建设局</w:t>
      </w:r>
    </w:p>
    <w:p w14:paraId="6BF252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          二O一一年三月三十日</w:t>
      </w:r>
    </w:p>
    <w:p w14:paraId="2851406D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51B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558</Characters>
  <Lines>0</Lines>
  <Paragraphs>0</Paragraphs>
  <TotalTime>0</TotalTime>
  <ScaleCrop>false</ScaleCrop>
  <LinksUpToDate>false</LinksUpToDate>
  <CharactersWithSpaces>559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0DD0608D44FB49D2AA5D4C95EFF7E675_12</vt:lpwstr>
  </property>
</Properties>
</file>