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1E2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关于发布奎屯地区2010年9-11月份建设工程价格信息的通知</w:t>
      </w:r>
    </w:p>
    <w:p w14:paraId="2CAE5480">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奎建造〔2010〕3号</w:t>
      </w:r>
    </w:p>
    <w:p w14:paraId="37D35F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382F34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2010年9-11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2010年9-11月份建设工程价格信息》，予以发布，现将有关事项通知如下：</w:t>
      </w:r>
    </w:p>
    <w:p w14:paraId="231B59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40B2AD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23A329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6C5414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3B4E22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771133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5442E1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651E0C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5、奎屯地区建设工程定额人工费单价调整按照《关于调整奎屯地区建设工程定额人工费单价的通知》奎建造[2008]1号文件的规定执行。</w:t>
      </w:r>
    </w:p>
    <w:p w14:paraId="735C16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1AEAA6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7EA57D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20E0BD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37146E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22E563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40921D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w:t>
      </w:r>
    </w:p>
    <w:p w14:paraId="1F3002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应价找差，价差部分不参与取费，只计税金。</w:t>
      </w:r>
    </w:p>
    <w:p w14:paraId="03F1D9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4D5856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04169C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353580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5F2599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50E28C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45506D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15F719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1C26DB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1C83FE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545DF8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6EFACD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5A27D6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79EC67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3446F0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5E0B59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2D028C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115CDD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1、仿古建筑及园林工程：在97年定额基础上，以定额内机械费为基数上调17.76%，调整部分只计税金。</w:t>
      </w:r>
    </w:p>
    <w:p w14:paraId="66C0EC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2、房屋修缮工程：在99定额基础上，以定额内机械费加中小型机械费为基数上调5.8%，调整部分只计税金。</w:t>
      </w:r>
    </w:p>
    <w:p w14:paraId="69151C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7C46D5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6D59ED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1F57A5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4A1703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5E75DC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七、本通知执行日期为二○一○年九月一日至二○一○年十一月三十日。</w:t>
      </w:r>
    </w:p>
    <w:p w14:paraId="467ED7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附件：奎屯地区2010年9-11月份建设工程价格信息</w:t>
      </w:r>
    </w:p>
    <w:p w14:paraId="4A218A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二O一O年十二月一日</w:t>
      </w:r>
    </w:p>
    <w:p w14:paraId="524758A5">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8D55EC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959</Words>
  <Characters>1078</Characters>
  <Lines>0</Lines>
  <Paragraphs>0</Paragraphs>
  <TotalTime>0</TotalTime>
  <ScaleCrop>false</ScaleCrop>
  <LinksUpToDate>false</LinksUpToDate>
  <CharactersWithSpaces>1079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A7A68B3D9A28452BBC6C36C6EB0D1D9E_12</vt:lpwstr>
  </property>
</Properties>
</file>