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FCD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关于发布奎屯地区2010年6-8月份建设工程价格信息的通知</w:t>
      </w:r>
    </w:p>
    <w:p w14:paraId="2EC71B08">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奎建造〔2010〕2号</w:t>
      </w:r>
    </w:p>
    <w:p w14:paraId="632998C1">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市属及驻市各有关单位：</w:t>
      </w:r>
    </w:p>
    <w:p w14:paraId="4A1F8706">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奎屯地区2010年6-8月份建设工程定额计价调整工作(本建设工程是指建安工程、市政工程、仿古建筑及园林工程、房屋修缮工程)，根据自治区和奎屯市有关文件规定及奎屯地区人工、机械和建材市场价格的变化情况，我局工程建设标准造价管理站制定了《奎屯地区2010年6-8月份建设工程价格信息》，予以发布，现将有关事项通知如下：</w:t>
      </w:r>
    </w:p>
    <w:p w14:paraId="4EC425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一、定额内人工工资单价调整</w:t>
      </w:r>
    </w:p>
    <w:p w14:paraId="2D4713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1、安装工程定额内奎屯地区人工工资单价25.73元/工日。</w:t>
      </w:r>
    </w:p>
    <w:p w14:paraId="6B148D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2、市政工程：执行2001年乌鲁木齐地区市政估价表内人工工资单价。</w:t>
      </w:r>
    </w:p>
    <w:p w14:paraId="439FAF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23D5C4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35B562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0A11B8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224650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5、奎屯地区建设工程定额人工费单价调整按照《关于调整奎屯地区建设工程定额人工费单价的通知》奎建造[2008]1号文件的规定执行。</w:t>
      </w:r>
    </w:p>
    <w:p w14:paraId="58D996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二、关于定额内材料单价的调整</w:t>
      </w:r>
    </w:p>
    <w:p w14:paraId="1C83F6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1、建筑安装工程、装饰工程：</w:t>
      </w:r>
    </w:p>
    <w:p w14:paraId="28578E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（1）定额内主材按“附件一”中所列价差执行。未列入“附件一”的建筑安装及装饰工程主材，其价格可根据甲、乙双方认定的发票供应价与定额内供应价找差。价差不参与取费，只计税金。</w:t>
      </w:r>
    </w:p>
    <w:p w14:paraId="24BCB5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（2）建筑安装工程、装饰工程辅助材料价格均不予调整。</w:t>
      </w:r>
    </w:p>
    <w:p w14:paraId="5CCFA5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（3）若使用集中搅拌混凝土，其调整方法按奎建造[2004]3号文件有关规定执行。</w:t>
      </w:r>
    </w:p>
    <w:p w14:paraId="04BD3C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w:t>
      </w:r>
    </w:p>
    <w:p w14:paraId="788AFC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（1）定额内主材按“附件二”中所列价差执行。未列入“附件二”的其它主材可按甲、乙双方认定的发票供应价与定额内供</w:t>
      </w:r>
    </w:p>
    <w:p w14:paraId="0D4214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应价找差，价差部分不参与取费，只计税金。</w:t>
      </w:r>
    </w:p>
    <w:p w14:paraId="12059F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（2）市政工程辅助材料价格均不予调整。</w:t>
      </w:r>
    </w:p>
    <w:p w14:paraId="380670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（3）若使用商品砼时，执行《2003年自治区市政工程商品混凝土消耗量定额乌鲁木齐地区参考单价》，定额内商品砼单价和市场价有差异时可进行调整，调整部分不参与取费仅计税金。</w:t>
      </w:r>
    </w:p>
    <w:p w14:paraId="19AB6E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(4)由于道路沥青价格变动较大,其价格可按甲、乙双方共同认定的发票价格找差，价差部分不参与取费，只计税金。</w:t>
      </w:r>
    </w:p>
    <w:p w14:paraId="7583FF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43A5ED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（1）定额内主材按“附件三”所列价差执行。价差部分不参与取费，只计税金。</w:t>
      </w:r>
    </w:p>
    <w:p w14:paraId="3750C3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（2）辅助材料不做调整。</w:t>
      </w:r>
    </w:p>
    <w:p w14:paraId="7A83F5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（3）属于仿古建筑和园林工程中的专用材料，如琉璃制品、构件、石材、特种砖瓦等材料的价格，可按甲、乙双方认定的发票价格组成预算价与定额中的预算价找差，差价部分只计取税金。</w:t>
      </w:r>
    </w:p>
    <w:p w14:paraId="0D6B21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（4）园林绿化工程中的树种、苗木按甲、乙双方认定的发票价格计算，并计取税金。</w:t>
      </w:r>
    </w:p>
    <w:p w14:paraId="347324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（5）仿古建筑及园林工程的砼、砂浆配合比，参照奎建造[2003]11号文件规定执行。</w:t>
      </w:r>
    </w:p>
    <w:p w14:paraId="4FA80A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10FC6F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（1）定额内主材按“附件四”中所列价差执行。</w:t>
      </w:r>
    </w:p>
    <w:p w14:paraId="10DA19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（2）未列入“附件四”中的安装工程定额内主材和装饰部分的主材可根据甲、乙双方认定的发票价与定额内供应价找差。</w:t>
      </w:r>
    </w:p>
    <w:p w14:paraId="00AB42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（3）以上价差不参与取费，只计税金。</w:t>
      </w:r>
    </w:p>
    <w:p w14:paraId="68A271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（4）房屋修缮工程的砼、砂浆配合比，参照奎建造[2003]11号文件规定执行。</w:t>
      </w:r>
    </w:p>
    <w:p w14:paraId="7C996E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5、鉴于近期钢材市场价格变动较大，如发包人和承包人共同认可，其价格按甲乙双方认定的发票价格找差，价差部分不参与取费，只计税金。</w:t>
      </w:r>
    </w:p>
    <w:p w14:paraId="280F9A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6、如工程设计中采用三级钢、带肋钢筋，可根据甲乙双方共同认可的发票价与定额内钢筋相应规格的供应价找差，价差部分不参与取费，只计税金。</w:t>
      </w:r>
    </w:p>
    <w:p w14:paraId="6D1157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三、关于定额内机械费的调整</w:t>
      </w:r>
    </w:p>
    <w:p w14:paraId="529AD7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1、仿古建筑及园林工程：在97年定额基础上，以定额内机械费为基数上调15.13%，调整部分只计税金。</w:t>
      </w:r>
    </w:p>
    <w:p w14:paraId="502B03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2、房屋修缮工程：在99定额基础上，以定额内机械费加中小型机械费为基数上调4.94%，调整部分只计税金。</w:t>
      </w:r>
    </w:p>
    <w:p w14:paraId="58DC0F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四、关于费用定额的调整</w:t>
      </w:r>
    </w:p>
    <w:p w14:paraId="76DA58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1、市政工程、建筑安装工程、仿古建筑、园林工程、房屋修缮工程的费用调整执行奎建造[2005]5号文件有关规定。</w:t>
      </w:r>
    </w:p>
    <w:p w14:paraId="1E3CF7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2、关于费用定额中“工程定额测定费”的调整，按照奎造[2009]1号文件执行。</w:t>
      </w:r>
    </w:p>
    <w:p w14:paraId="727964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五、已办理完结算的工程不再做调整。</w:t>
      </w:r>
    </w:p>
    <w:p w14:paraId="6665E5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六、本通知由奎屯市建设局工程建设标准造价管理站负责解释。</w:t>
      </w:r>
    </w:p>
    <w:p w14:paraId="15D337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七、本通知执行日期为二o一o年六月一日至二o一o年八月三十一日。</w:t>
      </w:r>
    </w:p>
    <w:p w14:paraId="043280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p>
    <w:p w14:paraId="5FCA70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p>
    <w:p w14:paraId="58D327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p>
    <w:p w14:paraId="701B4E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二O一O年九月一日</w:t>
      </w:r>
    </w:p>
    <w:p w14:paraId="1646725E">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A1A20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1134</Words>
  <Characters>1256</Characters>
  <Lines>0</Lines>
  <Paragraphs>0</Paragraphs>
  <TotalTime>0</TotalTime>
  <ScaleCrop>false</ScaleCrop>
  <LinksUpToDate>false</LinksUpToDate>
  <CharactersWithSpaces>1257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2026-07-22T03:35:17Z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8832154997094BEAA40263CAC6EEE434_12</vt:lpwstr>
  </property>
</Properties>
</file>