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99C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关于发布伊宁地区2010年1月至3月建设工程价格信息的通知</w:t>
      </w:r>
    </w:p>
    <w:p w14:paraId="75E146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伊州建造[2010]05号</w:t>
      </w:r>
    </w:p>
    <w:p w14:paraId="3E9954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78545B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发展和改革委员会（局），霍尔果斯及都拉塔口岸建设局、经济发展局，州直属各委、办、局、农四师建设局，伊犁军分区后勤部、武警八六六○部队后勤部、中央及自治区驻伊各单位，州直各设计、施工、咨询企业：</w:t>
      </w:r>
    </w:p>
    <w:p w14:paraId="4BED89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2010年1月至3月份伊宁地区人工、机械及建材的市场价格变化情况，经建设工程造价管理站的调查、测算，编制了《伊宁地区2010年1月至3月建设工程价格信息》（附件一、附件二、附件三、附件四）。现予以发布，并就有关事项通知如下：</w:t>
      </w:r>
    </w:p>
    <w:p w14:paraId="101EB7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6BD97B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建筑安装、装饰、市政、仿古建筑及园林、房屋修缮工程：按伊州建造[2008]12号。</w:t>
      </w:r>
    </w:p>
    <w:p w14:paraId="0C6D21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6FD52B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207F18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定额内主材、辅材按“附件一”所列信息价调整差价。高级装饰材料以及品种、规格、型号与定额不符的材料，可凭建设单位签认供货合同价和发票按实补差价。</w:t>
      </w:r>
    </w:p>
    <w:p w14:paraId="5AC908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5612DD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定额内主材按“附件二”所列信息价调整差价。未列入“附件二”的其他主材，可凭建设单位签认供货合同价和发票按实补差。</w:t>
      </w:r>
    </w:p>
    <w:p w14:paraId="020CE2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652C65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1．定额内主材按“附件三”所列信息价调整差价。</w:t>
      </w:r>
    </w:p>
    <w:p w14:paraId="5DBC5D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2．仿古建筑与园林工程中的专用材料，如琉璃制品、构件、石材、特种砖瓦、树种、苗木等，可凭建设单位签认供货合同价和发票按实补差价。</w:t>
      </w:r>
    </w:p>
    <w:p w14:paraId="05AD62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422D38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34497C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1．定额内主材差价，按“附件四”所列信息价调整差价。未列入“附件四”的其他主材和高级装饰材料凭建设单位签认供货合同价和发票按实调整。</w:t>
      </w:r>
    </w:p>
    <w:p w14:paraId="013F6A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6EAA87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（五）商品砼单价的调整，如果实际价格与信息价有差异，其价格可凭建设单位签认供货合同价和发票按实补差价。</w:t>
      </w:r>
    </w:p>
    <w:p w14:paraId="0B1EBC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（六）凡是在设计、招标中要求混凝土面为清水砼并且不抹灰，按混凝土与模板接触的面积每100M2增加2工日进入定额直接费计取费用 。</w:t>
      </w:r>
    </w:p>
    <w:p w14:paraId="57F1AD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6F4B75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（一）仿古建筑及园林工程：在《全国统一仿古建筑及园林工程预算定额1997年乌鲁木齐地区单位估价表》的基础上，以定额内机械费为基数上调13.44％。</w:t>
      </w:r>
    </w:p>
    <w:p w14:paraId="743500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（二）房屋修缮工程：在《新疆维吾尔自治区房屋修缮工程预算定额2000年伊宁地区单位估价汇总表》的基础上，以定额内机械费加中小型机械费为基数上调4.39％。</w:t>
      </w:r>
    </w:p>
    <w:p w14:paraId="6AD85C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0B07BC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w:t>
      </w:r>
    </w:p>
    <w:p w14:paraId="400AB4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36ABBE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1D1B48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六、本次建设工程价格信息的执行日期：2010年1月1日至2010年3月31日。</w:t>
      </w:r>
    </w:p>
    <w:p w14:paraId="5E7975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71622D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168FAA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附件：伊宁地区2010年1月至3月建设工程价格信息</w:t>
      </w:r>
    </w:p>
    <w:p w14:paraId="6F6AC6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伊犁州建设局代章</w:t>
      </w:r>
    </w:p>
    <w:p w14:paraId="22F0C3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二O一O年四月十三日</w:t>
      </w:r>
    </w:p>
    <w:p w14:paraId="157CE399">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7DB67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1070</Words>
  <Characters>1181</Characters>
  <Lines>0</Lines>
  <Paragraphs>0</Paragraphs>
  <TotalTime>0</TotalTime>
  <ScaleCrop>false</ScaleCrop>
  <LinksUpToDate>false</LinksUpToDate>
  <CharactersWithSpaces>1183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2026-07-22T02:28:33Z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1588CC9D931C4B02A0A5DAAB1CD3421D_12</vt:lpwstr>
  </property>
</Properties>
</file>