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555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关于发布奎屯地区2014年9月份建设工程价格信息的通知</w:t>
      </w:r>
    </w:p>
    <w:p w14:paraId="6FA7FD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奎建造〔2014〕13号</w:t>
      </w:r>
    </w:p>
    <w:p w14:paraId="7BFD1C8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62EEC3B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2014年9月份建设工程价格信息》，现予以发布，作为建设工程计价的参考。现将有关事项通知如下：</w:t>
      </w:r>
    </w:p>
    <w:p w14:paraId="20A8411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7A9DD69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3973E82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材料价格信息可参考《奎屯地区2014年9月份建设工程价格信息》（附件），也可按市场价格。</w:t>
      </w:r>
    </w:p>
    <w:p w14:paraId="0F6559E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4EEB0B2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58BD62F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7DF2533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5642F0A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6381DC0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24A4A9B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市政工程、仿古建筑及园林工程、房屋修缮工程定额人工费单价的通知》奎建造【2013】02号文件、《关于调整奎屯地区仿古建筑及园林工程、房屋修缮工程定额人工费单价的通知》奎建造【2014】11号文件的规定执行。</w:t>
      </w:r>
    </w:p>
    <w:p w14:paraId="0E47447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6CF0D77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149913E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2014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6834012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（调差价的材料预算价格中，要扣减乌鲁木齐地区与奎屯地区短途材料运费差价）</w:t>
      </w:r>
    </w:p>
    <w:p w14:paraId="4D43E7B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308BE68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5249989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0A85C42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51BA81C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1、仿古建筑及园林工程：在97年定额基础上，以定额内机械费为基数上调17.57%，调整部分只计税金。</w:t>
      </w:r>
    </w:p>
    <w:p w14:paraId="2FB7CDD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2、房屋修缮工程：在99定额基础上，以定额内机械费加中小型机械费为基数上调5.74%，调整部分只计税金。</w:t>
      </w:r>
    </w:p>
    <w:p w14:paraId="02A8CEC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71398B7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1、市政工程、仿古建筑及园林工程、房屋修缮工程的费用调整执行奎建造[2005]5号文件有关规定。</w:t>
      </w:r>
    </w:p>
    <w:p w14:paraId="381B339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23D7310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6071222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7AC9443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七、本通知执行日期为二○一四年九月一日至二○一四年九月三十日。</w:t>
      </w:r>
    </w:p>
    <w:p w14:paraId="50FAF61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6FFD85B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附件：奎屯地区2014年9月份建设工程价格信息。</w:t>
      </w:r>
    </w:p>
    <w:p w14:paraId="64A554D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323004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2947363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2675E1F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32DD088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二O一四年十月十五日</w:t>
      </w:r>
    </w:p>
    <w:p w14:paraId="69F8E3E4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C8E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qFormat="1"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qFormat/>
    <w:uiPriority w:val="99"/>
  </w:style>
  <w:style w:type="character" w:customStyle="1" w:styleId="137">
    <w:name w:val="Footer Char"/>
    <w:basedOn w:val="133"/>
    <w:link w:val="24"/>
    <w:qFormat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qFormat/>
    <w:uiPriority w:val="99"/>
  </w:style>
  <w:style w:type="character" w:customStyle="1" w:styleId="146">
    <w:name w:val="Body Text 2 Char"/>
    <w:basedOn w:val="133"/>
    <w:link w:val="28"/>
    <w:qFormat/>
    <w:uiPriority w:val="99"/>
  </w:style>
  <w:style w:type="character" w:customStyle="1" w:styleId="147">
    <w:name w:val="Body Text 3 Char"/>
    <w:basedOn w:val="133"/>
    <w:link w:val="17"/>
    <w:qFormat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1035</Words>
  <Characters>1150</Characters>
  <Lines>0</Lines>
  <Paragraphs>0</Paragraphs>
  <TotalTime>0</TotalTime>
  <ScaleCrop>false</ScaleCrop>
  <LinksUpToDate>false</LinksUpToDate>
  <CharactersWithSpaces>1151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2026-07-22T03:52:51Z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D0A06D9C86D944599212ADF3F60B985E_12</vt:lpwstr>
  </property>
</Properties>
</file>