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C37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关于发布奎屯地区2014年4月份建设工程价格信息的通知</w:t>
      </w:r>
    </w:p>
    <w:p w14:paraId="52F3FB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奎建造〔2014〕06号</w:t>
      </w:r>
    </w:p>
    <w:p w14:paraId="65F1AC5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081FB9F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4月份建设工程价格信息》，现予以发布，作为建设工程计价的参考。现将有关事项通知如下：</w:t>
      </w:r>
    </w:p>
    <w:p w14:paraId="582A245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29E8B99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6700D57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材料价格信息可参考《奎屯地区2014年4月份建设工程价格信息》（附件），也可按市场价格。</w:t>
      </w:r>
    </w:p>
    <w:p w14:paraId="7D7BB3B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4369339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6F11E20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33702A2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677F286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71D8C4A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0C6281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的规定执行。</w:t>
      </w:r>
    </w:p>
    <w:p w14:paraId="42BA05A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408E8E4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0315B5B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6601C3B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0CF8F92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65D9897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1BBDA6C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3AB72AD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4BFE166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1、仿古建筑及园林工程：在97年定额基础上，以定额内机械费为基数上调17.70%，调整部分只计税金。</w:t>
      </w:r>
    </w:p>
    <w:p w14:paraId="2BBFD57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2、房屋修缮工程：在99定额基础上，以定额内机械费加中小型机械费为基数上调5.58%，调整部分只计税金。</w:t>
      </w:r>
    </w:p>
    <w:p w14:paraId="369F214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154938B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51D0FE6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25C52AF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202CF7C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7FAA7C9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七、本通知执行日期为二○一四年四月一日至二○一四年四月三十日。</w:t>
      </w:r>
    </w:p>
    <w:p w14:paraId="5F2E355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59EDF5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附件：奎屯地区2014年4月份建设工程价格信息。</w:t>
      </w:r>
    </w:p>
    <w:p w14:paraId="7629D90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F4521A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073E5F1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D79CC7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二O一四年五月十五日</w:t>
      </w:r>
    </w:p>
    <w:p w14:paraId="53611A8A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73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988</Words>
  <Characters>1099</Characters>
  <Lines>0</Lines>
  <Paragraphs>0</Paragraphs>
  <TotalTime>0</TotalTime>
  <ScaleCrop>false</ScaleCrop>
  <LinksUpToDate>false</LinksUpToDate>
  <CharactersWithSpaces>1100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FE8D25FF136143AEBACE724F172A7C89_12</vt:lpwstr>
  </property>
</Properties>
</file>