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319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关于发布奎屯地区2014年3月份建设工程价格信息的通知</w:t>
      </w:r>
    </w:p>
    <w:p w14:paraId="4FB99E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奎建造〔2014〕05号</w:t>
      </w:r>
    </w:p>
    <w:p w14:paraId="3225DE1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264170C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2014年3月份建设工程价格信息》，现予以发布，作为建设工程计价的参考。现将有关事项通知如下：</w:t>
      </w:r>
    </w:p>
    <w:p w14:paraId="51FFEDC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1CFED68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178A23B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材料价格信息可参考《奎屯地区2014年3月份建设工程价格信息》（附件），也可按市场价格。</w:t>
      </w:r>
    </w:p>
    <w:p w14:paraId="2010DAD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4CB3E76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09404F6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151D686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人工费单价价格可参考奎建造【2013】10号文件的规定执行，也可按市场价格。</w:t>
      </w:r>
    </w:p>
    <w:p w14:paraId="0556FED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774CCE8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3360735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的规定执行。</w:t>
      </w:r>
    </w:p>
    <w:p w14:paraId="73FB66D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。定额内人工费单价调整按照《关于调整奎屯地区建设工程定额内人工费单价的通知》奎建造【2013】10号文件的规定执行。</w:t>
      </w:r>
    </w:p>
    <w:p w14:paraId="28C4720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0AE539F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134EEC7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7592823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15D6189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3DCA4B8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54CAFBC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78AC277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1、仿古建筑及园林工程：在97年定额基础上，以定额内机械费为基数上调17.95%，调整部分只计税金。</w:t>
      </w:r>
    </w:p>
    <w:p w14:paraId="718B541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2、房屋修缮工程：在99定额基础上，以定额内机械费加中小型机械费为基数上调5.85%，调整部分只计税金。</w:t>
      </w:r>
    </w:p>
    <w:p w14:paraId="6771EE5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1328581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1、市政工程、仿古建筑及园林工程、房屋修缮工程的费用调整执行奎建造[2005]5号文件有关规定。</w:t>
      </w:r>
    </w:p>
    <w:p w14:paraId="53A4DE3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52A373D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6ED6806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五、根据目前建筑市场价格变化情况，执行现行建筑、安装、装饰计价定额编制招标控制价时，人工费单价上限73元/工日，自2013年8月1日执行。</w:t>
      </w:r>
    </w:p>
    <w:p w14:paraId="158AF6C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六、本通知由奎屯市建设局工程建设标准造价管理站负责解释。</w:t>
      </w:r>
    </w:p>
    <w:p w14:paraId="536BE44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七、本通知执行日期为二○一四年三月一日至二○一四年三月三十一日。</w:t>
      </w:r>
    </w:p>
    <w:p w14:paraId="3B0B24E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3764D9F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附件：奎屯地区2014年3月份建设工程价格信息。</w:t>
      </w:r>
    </w:p>
    <w:p w14:paraId="5E1AFAA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A86BFD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47CE1FC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二O一四年四月十八日</w:t>
      </w:r>
    </w:p>
    <w:p w14:paraId="2DB23B17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85E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qFormat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1324</Words>
  <Characters>1438</Characters>
  <Lines>0</Lines>
  <Paragraphs>0</Paragraphs>
  <TotalTime>0</TotalTime>
  <ScaleCrop>false</ScaleCrop>
  <LinksUpToDate>false</LinksUpToDate>
  <CharactersWithSpaces>1440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63C76CC9A6BB4C10A986EE3D07DF34C3_12</vt:lpwstr>
  </property>
</Properties>
</file>