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B6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关于发布奎屯地区2014年2月份建设工程价格信息的通知</w:t>
      </w:r>
    </w:p>
    <w:p w14:paraId="000B29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奎建造〔2014〕03号</w:t>
      </w:r>
    </w:p>
    <w:p w14:paraId="08F4660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EFA89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2月份建设工程价格信息》，现予以发布，作为建设工程计价的参考。现将有关事项通知如下：</w:t>
      </w:r>
    </w:p>
    <w:p w14:paraId="2646DDE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7E11DB7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2D57AEA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材料价格信息可参考《奎屯地区2014年2月份建设工程价格信息》（附件），也可按市场价格。</w:t>
      </w:r>
    </w:p>
    <w:p w14:paraId="2EA324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1889EB9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14CAA8F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428882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人工费单价价格可参考奎建造【2013】10号文件的规定执行，也可按市场价格。</w:t>
      </w:r>
    </w:p>
    <w:p w14:paraId="28D216D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76516C5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06325E6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7D1D76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。定额内人工费单价调整按照《关于调整奎屯地区建设工程定额内人工费单价的通知》奎建造【2013】10号文件的规定执行。</w:t>
      </w:r>
    </w:p>
    <w:p w14:paraId="66CAAE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47A185C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32E011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5821EE4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419F3B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61FC9B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07950E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4F58E6B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1、仿古建筑及园林工程：在97年定额基础上，以定额内机械费为基数上调17.32%，调整部分只计税金。</w:t>
      </w:r>
    </w:p>
    <w:p w14:paraId="2186A82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2、房屋修缮工程：在99定额基础上，以定额内机械费加中小型机械费为基数上调5.65%，调整部分只计税金。</w:t>
      </w:r>
    </w:p>
    <w:p w14:paraId="163245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3432B2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628C7AA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4D55ECF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31EC66C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五、根据目前建筑市场价格变化情况，执行现行建筑、安装、装饰计价定额编制招标控制价时，人工费单价上限73元/工日，自2013年8月1日执行。</w:t>
      </w:r>
    </w:p>
    <w:p w14:paraId="4A9CF9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六、本通知由奎屯市建设局工程建设标准造价管理站负责解释。</w:t>
      </w:r>
    </w:p>
    <w:p w14:paraId="783F580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七、本通知执行日期为二○一四年二月一日至二○一四年二月二十八日。</w:t>
      </w:r>
    </w:p>
    <w:p w14:paraId="54A3E0D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09449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附件：奎屯地区2014年2月份建设工程价格信息。</w:t>
      </w:r>
    </w:p>
    <w:p w14:paraId="57F044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22548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A7D256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2526ED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二O一四年三月十六日</w:t>
      </w:r>
    </w:p>
    <w:p w14:paraId="3FA1A474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F16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945</Words>
  <Characters>1056</Characters>
  <Lines>0</Lines>
  <Paragraphs>0</Paragraphs>
  <TotalTime>0</TotalTime>
  <ScaleCrop>false</ScaleCrop>
  <LinksUpToDate>false</LinksUpToDate>
  <CharactersWithSpaces>1057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18A2427F4866496295021C8032968927_12</vt:lpwstr>
  </property>
</Properties>
</file>