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336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关于发布奎屯地区2014年1月份建设工程价格信息的通知</w:t>
      </w:r>
    </w:p>
    <w:p w14:paraId="164EAB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奎建造〔2014〕02号</w:t>
      </w:r>
    </w:p>
    <w:p w14:paraId="2AA6419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04D5A4D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1月份建设工程价格信息》，现予以发布，作为建设工程计价的参考。现将有关事项通知如下：</w:t>
      </w:r>
    </w:p>
    <w:p w14:paraId="4D25E3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723548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2E1174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材料价格信息可参考《奎屯地区2014年1月份建设工程价格信息》（附件），也可按市场价格。</w:t>
      </w:r>
    </w:p>
    <w:p w14:paraId="53F77F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0E55C80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76FD5BF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6F2915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人工费单价价格可参考奎建造【2013】10号文件的规定执行，也可按市场价格。</w:t>
      </w:r>
    </w:p>
    <w:p w14:paraId="352F212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63F404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20F647B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25DC114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。定额内人工费单价调整按照《关于调整奎屯地区建设工程定额内人工费单价的通知》奎建造【2013】10号文件的规定执行。</w:t>
      </w:r>
    </w:p>
    <w:p w14:paraId="334F5E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2A2C6DB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1月份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78FF10E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6A81BC8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7B3AC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2A0E3BB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5BD1641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(三)定额内机械费调整</w:t>
      </w:r>
    </w:p>
    <w:p w14:paraId="5FBDD1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1、仿古建筑及园林工程：在97年定额基础上，以定额内机械费为基数上调17.32%，调整部分只计税金。</w:t>
      </w:r>
    </w:p>
    <w:p w14:paraId="480DEEA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2、房屋修缮工程：在99定额基础上，以定额内机械费加中小型机械费为基数上调5.65%，调整部分只计税金。</w:t>
      </w:r>
    </w:p>
    <w:p w14:paraId="7E20B8A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465A2F4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3E284ED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658DB54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45273FD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五、根据目前建筑市场价格变化情况，执行现行建筑、安装、装饰计价定额编制招标控制价时，人工费单价上限73元/工日，自2013年8月1日执行。</w:t>
      </w:r>
    </w:p>
    <w:p w14:paraId="17D136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六、本通知由奎屯市建设局工程建设标准造价管理站负责解释。</w:t>
      </w:r>
    </w:p>
    <w:p w14:paraId="3139228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七、本通知执行日期为二○一四年一月一日至二○一四年一月三十一日。</w:t>
      </w:r>
    </w:p>
    <w:p w14:paraId="717FC95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13C76C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附件：奎屯地区2014年1月份建设工程价格信息。</w:t>
      </w:r>
    </w:p>
    <w:p w14:paraId="5658F43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A75E6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A9D339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6A9369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二O一四年二月十一日</w:t>
      </w:r>
    </w:p>
    <w:p w14:paraId="4F1A0655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7E8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948</Words>
  <Characters>1059</Characters>
  <Lines>0</Lines>
  <Paragraphs>0</Paragraphs>
  <TotalTime>0</TotalTime>
  <ScaleCrop>false</ScaleCrop>
  <LinksUpToDate>false</LinksUpToDate>
  <CharactersWithSpaces>1060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CCA7D4C6C3B84D9C97CB953F884407BD_12</vt:lpwstr>
  </property>
</Properties>
</file>