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1FD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关于发布奎屯地区2014年11月份建设工程价格信息的通知</w:t>
      </w:r>
    </w:p>
    <w:p w14:paraId="036D9D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奎建造〔2014〕15号</w:t>
      </w:r>
    </w:p>
    <w:p w14:paraId="6BD35ED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08B5C5D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11月份建设工程价格信息》，现予以发布，作为建设工程计价的参考。现将有关事项通知如下：</w:t>
      </w:r>
    </w:p>
    <w:p w14:paraId="0D7FFE2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64681F0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180CE6B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材料价格信息可参考《奎屯地区2014年11月份建设工程价格信息》（附件），也可按市场价格。</w:t>
      </w:r>
    </w:p>
    <w:p w14:paraId="6FBE6FD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644957F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2E21B5B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279D7CA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4470CB7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7EA65B4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4413E4B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、《关于调整奎屯地区仿古建筑及园林工程、房屋修缮工程定额人工费单价的通知》奎建造【2014】11号文件的规定执行。</w:t>
      </w:r>
    </w:p>
    <w:p w14:paraId="0679EFA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1488ED5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4FC524A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0213FF0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0EC68CB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469115E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41E6213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2FA0FA3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7EFF33B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1、仿古建筑及园林工程：在97年定额基础上，以定额内机械费为基数上调16.62%，调整部分只计税金。</w:t>
      </w:r>
    </w:p>
    <w:p w14:paraId="1FE5D68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2、房屋修缮工程：在99定额基础上，以定额内机械费加中小型机械费为基数上调5.42%，调整部分只计税金。</w:t>
      </w:r>
    </w:p>
    <w:p w14:paraId="3CE407D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404446F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17B9210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556F3B8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2C4007F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07769E4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七、本通知执行日期为二○一四年十一月一日至二○一四年十一月三十日。</w:t>
      </w:r>
    </w:p>
    <w:p w14:paraId="7F4157D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08792E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附件：奎屯地区2014年11月份建设工程价格信息。</w:t>
      </w:r>
    </w:p>
    <w:p w14:paraId="075EE19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68FEEB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D546D1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E65BBA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二O一四年十二月十二日</w:t>
      </w:r>
    </w:p>
    <w:p w14:paraId="6892A0F2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705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1139</Words>
  <Characters>1258</Characters>
  <Lines>0</Lines>
  <Paragraphs>0</Paragraphs>
  <TotalTime>0</TotalTime>
  <ScaleCrop>false</ScaleCrop>
  <LinksUpToDate>false</LinksUpToDate>
  <CharactersWithSpaces>1260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CDC8549DF6E94657A39EBAF80D3330ED_12</vt:lpwstr>
  </property>
</Properties>
</file>