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F85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关于发布伊宁地区2014年9月份建设工程价格信息的通知</w:t>
      </w:r>
    </w:p>
    <w:p w14:paraId="537374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伊州住建造〔2014〕20号</w:t>
      </w:r>
    </w:p>
    <w:p w14:paraId="5AB470F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2449C76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9月份建设工程价格信息》，现予以发布，作为建设工程计价的参考。并就有关事项通知如下：</w:t>
      </w:r>
    </w:p>
    <w:p w14:paraId="6B5A4EA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25FD9F3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58039D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42B8A1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5D3BA78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材料价格信息可参照《伊宁地区2014年9月份建设工程价格信息》（附件）调整。 </w:t>
      </w:r>
    </w:p>
    <w:p w14:paraId="248256A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0F0BFE6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9月份材料价格信息中的燃料动力单价自行调整。 </w:t>
      </w:r>
    </w:p>
    <w:p w14:paraId="065F32A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2EB28EF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6F7007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1.《全国统一仿古建筑及园林工程预算定额1997年乌鲁木齐地区单位估价表》的建设工程，定额内人工费单价的调整按照原伊州住建造〔2014〕7号。</w:t>
      </w:r>
    </w:p>
    <w:p w14:paraId="7C2A37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69E8A4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7532FBA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16125E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1E8DFAF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583207D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2014年9月开始，信息价由供应价发布形式转变为预算价（到工地价格）发布形式，届时所有建筑工程（包括：建筑、装饰装修、安装、市政、仿古建筑及园林、房屋修缮及抗震加固工程）按预算价与定额内材料预算价找差。</w:t>
      </w:r>
    </w:p>
    <w:p w14:paraId="38B9EE6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45ECD4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08522B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6CF067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779D5D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7DF8BDC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3EAB17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39C0B5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(三)仿古建筑及园林、房屋修缮工程费用定额的调整，应按照新建造[2003]1号、新建造[2003]3号、新建造[2003]4号文件规定的有关费用标准执行。</w:t>
      </w:r>
    </w:p>
    <w:p w14:paraId="252103F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F7D409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7F83D20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1608D71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六、本次建设工程价格信息的执行日期：2014年9月1日至2014年9月30日。</w:t>
      </w:r>
    </w:p>
    <w:p w14:paraId="3BE1A8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6FDCC1F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FB68F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42AB2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7E7937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附件：伊宁地区2014年9月建设工程价格信息。</w:t>
      </w:r>
    </w:p>
    <w:p w14:paraId="032DFD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6C40BE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BE2B2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4CF327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AFFDA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16F40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7AF08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F0E5E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7BB34B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2014年10月21日</w:t>
      </w:r>
    </w:p>
    <w:p w14:paraId="738F3D4F">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7DC4E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1150</Words>
  <Characters>1246</Characters>
  <Lines>0</Lines>
  <Paragraphs>0</Paragraphs>
  <TotalTime>0</TotalTime>
  <ScaleCrop>false</ScaleCrop>
  <LinksUpToDate>false</LinksUpToDate>
  <CharactersWithSpaces>1247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6EF7C16A558E4D9198917D3531F56690_12</vt:lpwstr>
  </property>
</Properties>
</file>