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EA5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关于发布伊宁地区2014年6月份建设工程价格信息的通知</w:t>
      </w:r>
    </w:p>
    <w:p w14:paraId="541C85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伊州住建造〔2014〕12号</w:t>
      </w:r>
    </w:p>
    <w:p w14:paraId="242AA38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059D7C7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6月份建设工程价格信息》，现予以发布，作为建设工程计价的参考。并就有关事项通知如下：</w:t>
      </w:r>
    </w:p>
    <w:p w14:paraId="56496C6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6F0C7B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35D7A5C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7BBF4A9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1F15C9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材料价格信息可参照《伊宁地区2014年6月份建设工程价格信息》（附件）调整。 </w:t>
      </w:r>
    </w:p>
    <w:p w14:paraId="0B5878F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2F76E0A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6月份材料价格信息中的燃料动力单价自行调整。 </w:t>
      </w:r>
    </w:p>
    <w:p w14:paraId="06349F0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0958EB9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0E795E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2014〕7号。</w:t>
      </w:r>
    </w:p>
    <w:p w14:paraId="6775AE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060B0BB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66FE93D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49A4CC2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633CAF8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0F2B930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0C1C83B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2014年6月开始，信息价由供应价发布形式转变为预算价（到工地价格）发布形式，届时所有建筑工程（包括：建筑、装饰装修、安装、市政、仿古建筑及园林、房屋修缮及抗震加固工程）按预算价与定额内材料预算价找差。</w:t>
      </w:r>
    </w:p>
    <w:p w14:paraId="08FFCC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35963A1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156E691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1F484C9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1BA567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5C68355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3A6AD6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254B90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C0215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4CF06D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1BA8DC9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六、本次建设工程价格信息的执行日期：2014年6月1日至2014年6月30日。</w:t>
      </w:r>
    </w:p>
    <w:p w14:paraId="79C79D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28970CA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002E87A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3D3AF6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附件：伊宁地区2014年6月建设工程价格信息。</w:t>
      </w:r>
    </w:p>
    <w:p w14:paraId="63745C0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FCBD0A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43D7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6605BE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029F01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2014年7月18日</w:t>
      </w:r>
    </w:p>
    <w:p w14:paraId="62484F11">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EBA54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1166</Words>
  <Characters>1277</Characters>
  <Lines>0</Lines>
  <Paragraphs>0</Paragraphs>
  <TotalTime>0</TotalTime>
  <ScaleCrop>false</ScaleCrop>
  <LinksUpToDate>false</LinksUpToDate>
  <CharactersWithSpaces>1278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77730F5C9CB34B098FFBF1B047BE2DFD_12</vt:lpwstr>
  </property>
</Properties>
</file>