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6C22C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关于发布阿勒泰地区各县（市）及北屯镇2011年第三季度建筑安装、市政工程价格信息的通知</w:t>
      </w:r>
    </w:p>
    <w:p w14:paraId="29D8C30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/>
        <w:jc w:val="center"/>
        <w:rPr>
          <w:rFonts w:ascii="宋体" w:hAnsi="宋体" w:eastAsia="宋体" w:cs="宋体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阿地建造字[2011] 8号</w:t>
      </w:r>
    </w:p>
    <w:p w14:paraId="434ECE6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各县（市）建设局、喀管委环保建设交通局、设计、施工单位、有关建设单位：</w:t>
      </w:r>
    </w:p>
    <w:p w14:paraId="1B94C9C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根据地区各县（市）及北屯镇2011年7-9月份建材市场价格变化情况，地区工程造价管理站制定了《2011年第三季度地区各县（市）及北屯镇建筑安装、市政工程价格信息》，作为建设工程工程量清单计价的参考依据和定额计价的结算依据。现予以发布，并就有关事项通知如下：</w:t>
      </w:r>
    </w:p>
    <w:p w14:paraId="2D2ABA5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 一、关于定额内材料单价的调整</w:t>
      </w:r>
    </w:p>
    <w:p w14:paraId="6427E74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1、建筑安装工程、装饰工程</w:t>
      </w:r>
    </w:p>
    <w:p w14:paraId="22B1057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定额内主材按“附件一”中所列价差计算。未列入“附件一”中的建筑安装及装饰工程材料（含主材及辅助材料），其价格可根据甲、乙双方认定的发票供应价组成预算价与定额内预算价找差。价差部分不参与取费，只计取税金。</w:t>
      </w:r>
    </w:p>
    <w:p w14:paraId="61896DD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2、市政工程</w:t>
      </w:r>
    </w:p>
    <w:p w14:paraId="0F088CE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定额内主材按“附件二”中所列价差计算。未列入“附件二”的市政工程其它材料（含主材及辅助材料），可按甲、乙双方认定的发票供应价组成预算价与定额内预算价找差。价差部分不参与取费，只计取税金。</w:t>
      </w:r>
    </w:p>
    <w:p w14:paraId="38B7381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3、鉴于目前建筑市场主要材料价格变动幅度较大，如发包方与承包方共同认可，其价格可按甲乙双方认定的发票价组成预算价与定额内预算价找差。价差部分不参与取费，只计税金。</w:t>
      </w:r>
    </w:p>
    <w:p w14:paraId="063DFF6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4、若工程设计中采用三级螺纹钢、冷轧带肋钢筋、塑钢门窗、铝合金门窗，可参考附件一中的信息价与定额内相应的螺纹钢、园钢及门窗预算价找差，其价差不参与取费，只计税金。</w:t>
      </w:r>
    </w:p>
    <w:p w14:paraId="7AAEE15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二、关于费用定额的调整</w:t>
      </w:r>
    </w:p>
    <w:p w14:paraId="102D7777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1、建筑安装工程费用执行现行的费用定额。</w:t>
      </w:r>
    </w:p>
    <w:p w14:paraId="6009C57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2、市政工程执行现行的费用定额。</w:t>
      </w:r>
    </w:p>
    <w:p w14:paraId="3F706FA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3、临时设施、文明施工增加费的调整，按照阿地建造字[2004]2号“转发自治区建设厅《关于调整临时设施、文明施工增加费用标准的通知》的通知”文件规定执行。</w:t>
      </w:r>
    </w:p>
    <w:p w14:paraId="70C4590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4、关于费用定额中“工程定额测定费”的调整，按照阿勒泰地区建设局、发展和改革委员会“关于转发《关于调整自治区建筑安装、市政、园林、修缮等工程费用定额及工程量清单计价规费标准的通知》的通知”（阿地建发[2009]17号）规定执行。</w:t>
      </w:r>
    </w:p>
    <w:p w14:paraId="5AC0D47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5、关于费用定额中“税金”的调整，按照阿勒泰地区建设局、发展和改革委员会“关于转发《关于调整自治区建设工程税金组成和税率的通知》的通知”（阿地建造字[2011]5号）规定执行。</w:t>
      </w:r>
    </w:p>
    <w:p w14:paraId="5C57D2C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三、定额内市场人工费单价调整</w:t>
      </w:r>
    </w:p>
    <w:p w14:paraId="4152769F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建筑安装工程、市政工程定额内市场人工费单价的调整,按照《关于发布阿勒泰地区2011年第二季度建设工程定额市场人工单价信息的通知》（阿地建造字[2011]6号）确定的标准执行。</w:t>
      </w:r>
    </w:p>
    <w:p w14:paraId="640E51C7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四、二0一一年第三季度建安、市政工程信息价执行日期为二0一一年七月一日至二0一一年九月三十日。已办理完工程结算的工程，不得执行本结算办法。</w:t>
      </w:r>
    </w:p>
    <w:p w14:paraId="224B5B3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五、工程竣工结算，必须按照工程进度，根据建筑市场要素价格的变化情况，体现分段（季度）结算的要求。</w:t>
      </w:r>
    </w:p>
    <w:p w14:paraId="3BB755B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六、建设工程中的混凝土、砂浆配合比的调整，按照阿地建发[2009]61号“关于转发自治区建设厅《关于发布&lt;二00九年自治区建设工程定额混凝土砂浆配合比&gt;的通知》的通知”执行。新旧混凝土砂浆配合比之间的量差计入工程直接费,参与取费；价差不参与取费，只计税金。</w:t>
      </w:r>
    </w:p>
    <w:p w14:paraId="06E26F0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七、本文管理与解释由我局建设工程造价管理站负责</w:t>
      </w:r>
    </w:p>
    <w:p w14:paraId="7F02028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附件2011年三季度阿勒泰地区决算文件</w:t>
      </w:r>
    </w:p>
    <w:p w14:paraId="7F66FF6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</w:p>
    <w:p w14:paraId="299502C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righ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 阿勒泰地区建设局</w:t>
      </w:r>
    </w:p>
    <w:p w14:paraId="587BFEC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righ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                                   二O一一年十月十八日</w:t>
      </w:r>
    </w:p>
    <w:p w14:paraId="5D140BB8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19D2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qFormat="1"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qFormat="1"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qFormat="1"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9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40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1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6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3">
    <w:name w:val="Default Paragraph Font"/>
    <w:semiHidden/>
    <w:unhideWhenUsed/>
    <w:uiPriority w:val="1"/>
  </w:style>
  <w:style w:type="table" w:default="1" w:styleId="3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7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5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3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6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Normal (Web)"/>
    <w:basedOn w:val="1"/>
    <w:semiHidden/>
    <w:unhideWhenUsed/>
    <w:uiPriority w:val="99"/>
    <w:rPr>
      <w:sz w:val="24"/>
    </w:rPr>
  </w:style>
  <w:style w:type="paragraph" w:styleId="31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2">
    <w:name w:val="Title"/>
    <w:basedOn w:val="1"/>
    <w:next w:val="1"/>
    <w:link w:val="142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4">
    <w:name w:val="Table Grid"/>
    <w:basedOn w:val="3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5">
    <w:name w:val="Light Shading"/>
    <w:basedOn w:val="33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6">
    <w:name w:val="Light Shading Accent 1"/>
    <w:basedOn w:val="33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7">
    <w:name w:val="Light Shading Accent 2"/>
    <w:basedOn w:val="33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8">
    <w:name w:val="Light Shading Accent 3"/>
    <w:basedOn w:val="33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9">
    <w:name w:val="Light Shading Accent 4"/>
    <w:basedOn w:val="33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0">
    <w:name w:val="Light Shading Accent 5"/>
    <w:basedOn w:val="33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1">
    <w:name w:val="Light Shading Accent 6"/>
    <w:basedOn w:val="33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2">
    <w:name w:val="Light List"/>
    <w:basedOn w:val="33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3">
    <w:name w:val="Light List Accent 1"/>
    <w:basedOn w:val="33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4">
    <w:name w:val="Light List Accent 2"/>
    <w:basedOn w:val="33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5">
    <w:name w:val="Light List Accent 3"/>
    <w:basedOn w:val="33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6">
    <w:name w:val="Light List Accent 4"/>
    <w:basedOn w:val="33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7">
    <w:name w:val="Light List Accent 5"/>
    <w:basedOn w:val="33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8">
    <w:name w:val="Light List Accent 6"/>
    <w:basedOn w:val="33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9">
    <w:name w:val="Light Grid"/>
    <w:basedOn w:val="33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0">
    <w:name w:val="Light Grid Accent 1"/>
    <w:basedOn w:val="33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1">
    <w:name w:val="Light Grid Accent 2"/>
    <w:basedOn w:val="33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2">
    <w:name w:val="Light Grid Accent 3"/>
    <w:basedOn w:val="33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3">
    <w:name w:val="Light Grid Accent 4"/>
    <w:basedOn w:val="33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4">
    <w:name w:val="Light Grid Accent 5"/>
    <w:basedOn w:val="33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5">
    <w:name w:val="Light Grid Accent 6"/>
    <w:basedOn w:val="33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6">
    <w:name w:val="Medium Shading 1"/>
    <w:basedOn w:val="33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1"/>
    <w:basedOn w:val="33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2"/>
    <w:basedOn w:val="33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3"/>
    <w:basedOn w:val="33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4"/>
    <w:basedOn w:val="33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5"/>
    <w:basedOn w:val="33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1 Accent 6"/>
    <w:basedOn w:val="33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3">
    <w:name w:val="Medium Shading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1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3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4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5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6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List 1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1">
    <w:name w:val="Medium List 1 Accen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2">
    <w:name w:val="Medium List 1 Accent 2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3">
    <w:name w:val="Medium List 1 Accent 3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4">
    <w:name w:val="Medium List 1 Accent 4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5">
    <w:name w:val="Medium List 1 Accent 5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6">
    <w:name w:val="Medium List 1 Accent 6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7">
    <w:name w:val="Medium Lis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1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2"/>
    <w:basedOn w:val="33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3"/>
    <w:basedOn w:val="33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4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5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List 2 Accent 6"/>
    <w:basedOn w:val="33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4">
    <w:name w:val="Medium Grid 1"/>
    <w:basedOn w:val="33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5">
    <w:name w:val="Medium Grid 1 Accent 1"/>
    <w:basedOn w:val="33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6">
    <w:name w:val="Medium Grid 1 Accent 2"/>
    <w:basedOn w:val="33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7">
    <w:name w:val="Medium Grid 1 Accent 3"/>
    <w:basedOn w:val="33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8">
    <w:name w:val="Medium Grid 1 Accent 4"/>
    <w:basedOn w:val="33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9">
    <w:name w:val="Medium Grid 1 Accent 5"/>
    <w:basedOn w:val="33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0">
    <w:name w:val="Medium Grid 1 Accent 6"/>
    <w:basedOn w:val="33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9">
    <w:name w:val="Medium Grid 3 Accent 1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0">
    <w:name w:val="Medium Grid 3 Accent 2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1">
    <w:name w:val="Medium Grid 3 Accent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2">
    <w:name w:val="Medium Grid 3 Accent 4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3">
    <w:name w:val="Medium Grid 3 Accent 5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4">
    <w:name w:val="Medium Grid 3 Accent 6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5">
    <w:name w:val="Dark List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6">
    <w:name w:val="Dark List Accent 1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7">
    <w:name w:val="Dark List Accent 2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8">
    <w:name w:val="Dark List Accent 3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9">
    <w:name w:val="Dark List Accent 4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0">
    <w:name w:val="Dark List Accent 5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1">
    <w:name w:val="Dark List Accent 6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2">
    <w:name w:val="Colorful Shading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1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2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3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6">
    <w:name w:val="Colorful Shading Accent 4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5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Shading Accent 6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List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20">
    <w:name w:val="Colorful List Accent 1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1">
    <w:name w:val="Colorful List Accent 2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2">
    <w:name w:val="Colorful List Accent 3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3">
    <w:name w:val="Colorful List Accent 4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4">
    <w:name w:val="Colorful List Accent 5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5">
    <w:name w:val="Colorful List Accent 6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6">
    <w:name w:val="Colorful Grid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7">
    <w:name w:val="Colorful Grid Accent 1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8">
    <w:name w:val="Colorful Grid Accent 2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9">
    <w:name w:val="Colorful Grid Accent 3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0">
    <w:name w:val="Colorful Grid Accent 4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1">
    <w:name w:val="Colorful Grid Accent 5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2">
    <w:name w:val="Colorful Grid Accent 6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4">
    <w:name w:val="Strong"/>
    <w:basedOn w:val="133"/>
    <w:qFormat/>
    <w:uiPriority w:val="22"/>
    <w:rPr>
      <w:b/>
      <w:bCs/>
    </w:rPr>
  </w:style>
  <w:style w:type="character" w:styleId="135">
    <w:name w:val="Emphasis"/>
    <w:basedOn w:val="133"/>
    <w:qFormat/>
    <w:uiPriority w:val="20"/>
    <w:rPr>
      <w:i/>
      <w:iCs/>
    </w:rPr>
  </w:style>
  <w:style w:type="character" w:customStyle="1" w:styleId="136">
    <w:name w:val="Header Char"/>
    <w:basedOn w:val="133"/>
    <w:link w:val="25"/>
    <w:uiPriority w:val="99"/>
  </w:style>
  <w:style w:type="character" w:customStyle="1" w:styleId="137">
    <w:name w:val="Footer Char"/>
    <w:basedOn w:val="133"/>
    <w:link w:val="24"/>
    <w:uiPriority w:val="99"/>
  </w:style>
  <w:style w:type="paragraph" w:styleId="1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9">
    <w:name w:val="Heading 1 Char"/>
    <w:basedOn w:val="133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40">
    <w:name w:val="Heading 2 Char"/>
    <w:basedOn w:val="13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1">
    <w:name w:val="Heading 3 Char"/>
    <w:basedOn w:val="133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2">
    <w:name w:val="Title Char"/>
    <w:basedOn w:val="133"/>
    <w:link w:val="32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3">
    <w:name w:val="Subtitle Char"/>
    <w:basedOn w:val="133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4">
    <w:name w:val="List Paragraph"/>
    <w:basedOn w:val="1"/>
    <w:qFormat/>
    <w:uiPriority w:val="34"/>
    <w:pPr>
      <w:ind w:left="720"/>
      <w:contextualSpacing/>
    </w:pPr>
  </w:style>
  <w:style w:type="character" w:customStyle="1" w:styleId="145">
    <w:name w:val="Body Text Char"/>
    <w:basedOn w:val="133"/>
    <w:link w:val="19"/>
    <w:uiPriority w:val="99"/>
  </w:style>
  <w:style w:type="character" w:customStyle="1" w:styleId="146">
    <w:name w:val="Body Text 2 Char"/>
    <w:basedOn w:val="133"/>
    <w:link w:val="28"/>
    <w:uiPriority w:val="99"/>
  </w:style>
  <w:style w:type="character" w:customStyle="1" w:styleId="147">
    <w:name w:val="Body Text 3 Char"/>
    <w:basedOn w:val="133"/>
    <w:link w:val="17"/>
    <w:uiPriority w:val="99"/>
    <w:rPr>
      <w:sz w:val="16"/>
      <w:szCs w:val="16"/>
    </w:rPr>
  </w:style>
  <w:style w:type="character" w:customStyle="1" w:styleId="148">
    <w:name w:val="Macro Text Char"/>
    <w:basedOn w:val="133"/>
    <w:link w:val="2"/>
    <w:uiPriority w:val="99"/>
    <w:rPr>
      <w:rFonts w:ascii="Courier" w:hAnsi="Courier"/>
      <w:sz w:val="20"/>
      <w:szCs w:val="20"/>
    </w:rPr>
  </w:style>
  <w:style w:type="paragraph" w:styleId="149">
    <w:name w:val="Quote"/>
    <w:basedOn w:val="1"/>
    <w:next w:val="1"/>
    <w:link w:val="150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Quote Char"/>
    <w:basedOn w:val="133"/>
    <w:link w:val="149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1">
    <w:name w:val="Heading 4 Char"/>
    <w:basedOn w:val="133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2">
    <w:name w:val="Heading 5 Char"/>
    <w:basedOn w:val="133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3">
    <w:name w:val="Heading 6 Char"/>
    <w:basedOn w:val="133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4">
    <w:name w:val="Heading 7 Char"/>
    <w:basedOn w:val="133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Heading 8 Char"/>
    <w:basedOn w:val="133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6">
    <w:name w:val="Heading 9 Char"/>
    <w:basedOn w:val="133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7">
    <w:name w:val="Intense Quote"/>
    <w:basedOn w:val="1"/>
    <w:next w:val="1"/>
    <w:link w:val="158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133"/>
    <w:link w:val="157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9">
    <w:name w:val="Subtle Emphasis"/>
    <w:basedOn w:val="133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0">
    <w:name w:val="Intense Emphasis"/>
    <w:basedOn w:val="133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1">
    <w:name w:val="Subtle Reference"/>
    <w:basedOn w:val="133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2">
    <w:name w:val="Intense Reference"/>
    <w:basedOn w:val="133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3">
    <w:name w:val="Book Title"/>
    <w:basedOn w:val="133"/>
    <w:qFormat/>
    <w:uiPriority w:val="33"/>
    <w:rPr>
      <w:b/>
      <w:bCs/>
      <w:smallCaps/>
      <w:spacing w:val="5"/>
    </w:rPr>
  </w:style>
  <w:style w:type="paragraph" w:customStyle="1" w:styleId="164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1119</Words>
  <Characters>1220</Characters>
  <Lines>0</Lines>
  <Paragraphs>0</Paragraphs>
  <TotalTime>0</TotalTime>
  <ScaleCrop>false</ScaleCrop>
  <LinksUpToDate>false</LinksUpToDate>
  <CharactersWithSpaces>1222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2026-07-21T02:07:31Z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B59E0B56A15B4FA496CE00DA195E8EF2_12</vt:lpwstr>
  </property>
</Properties>
</file>