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FCD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关于发布伊宁地区2011年1月至3月建设工程造价信息的通知</w:t>
      </w:r>
    </w:p>
    <w:p w14:paraId="58D985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伊州建造[2011]6号</w:t>
      </w:r>
    </w:p>
    <w:p w14:paraId="0FB24E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347C28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7F2481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1月至3月份伊宁地区人工、机械及建材的市场价格变化情况，经建设工程造价管理站的调查、测算，编制了《伊宁地区2010年1月至3月建设工程造价信息》（附件一、附件二、附件三、附件四）。现予以发布，并就有关事项通知如下：</w:t>
      </w:r>
    </w:p>
    <w:p w14:paraId="0EB5EA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01111F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建筑安装、装饰、市政、仿古建筑及园林、房屋修缮工程：按伊州建造[2010]09号。</w:t>
      </w:r>
    </w:p>
    <w:p w14:paraId="230885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58EA05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46D84E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定额内主材、辅材按“附件一”所列信息价调整差价。高级装饰材料以及品种、规格、型号与定额不符的材料，可凭建设单位签认供货合同价和发票按实补差价。</w:t>
      </w:r>
    </w:p>
    <w:p w14:paraId="079159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794DF2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定额内主材按“附件二”所列信息价调整差价。未列入“附件二”的其他主材，可凭建设单位签认供货合同价和发票按实补差。</w:t>
      </w:r>
    </w:p>
    <w:p w14:paraId="3052B9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730D71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0464D4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2．仿古建筑与园林工程中的专用材料，如琉璃制品、构件、石材、特种砖瓦、树种、苗木等，可凭建设单位签认供货合同价和发票按实补差价。</w:t>
      </w:r>
    </w:p>
    <w:p w14:paraId="696E3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37E8C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755415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1．定额内主材差价，按“附件四”所列信息价调整差价。未列入“附件四”的其他主材和高级装饰材料凭建设单位签认供货合同价和发票按实调整。</w:t>
      </w:r>
    </w:p>
    <w:p w14:paraId="047EF2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54B645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（五）商品砼单价的调整，如果实际价格与信息价有差异，其价格可凭建设单位签认供货合同价和发票按实补差价。</w:t>
      </w:r>
    </w:p>
    <w:p w14:paraId="44B4D9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 。</w:t>
      </w:r>
    </w:p>
    <w:p w14:paraId="2D0160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5DB7EC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4B69C7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（一）仿古建筑及园林工程：在《全国统一仿古建筑及园林工程预算定额1997年乌鲁木齐地区单位估价表》的基础上，以定额内机械费为基数上调17.76％。</w:t>
      </w:r>
    </w:p>
    <w:p w14:paraId="08FFE3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w:t>
      </w:r>
    </w:p>
    <w:p w14:paraId="15094E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4C8472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18E27A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2C1FB5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5C7799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六、本次建设工程价格信息的执行日期：2011年1月1日至2011年3月31日。</w:t>
      </w:r>
    </w:p>
    <w:p w14:paraId="073B6C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039CD0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EF99F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C8594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3BE88F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伊犁州建设局</w:t>
      </w:r>
    </w:p>
    <w:p w14:paraId="25D8AA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二〇一一年四月二十五日</w:t>
      </w:r>
    </w:p>
    <w:p w14:paraId="65829598">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89869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1000</Words>
  <Characters>1097</Characters>
  <Lines>0</Lines>
  <Paragraphs>0</Paragraphs>
  <TotalTime>0</TotalTime>
  <ScaleCrop>false</ScaleCrop>
  <LinksUpToDate>false</LinksUpToDate>
  <CharactersWithSpaces>1100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20DDF72FD4874070BE75145C205E8A9E_12</vt:lpwstr>
  </property>
</Properties>
</file>