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CCE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关于发布伊宁地区2013年9月份建设工程价格信息的通知</w:t>
      </w:r>
    </w:p>
    <w:p w14:paraId="58455A3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伊州住建造〔2013〕20号</w:t>
      </w:r>
    </w:p>
    <w:p w14:paraId="6BD85AD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28D9964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9月份建设工程价格信息》，现予以发布，作为建设工程计价的参考。并就有关事项通知如下：</w:t>
      </w:r>
    </w:p>
    <w:p w14:paraId="3FE4503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w:t>
      </w:r>
    </w:p>
    <w:p w14:paraId="44FADF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3361E66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359E375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489250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材料价格信息可参照《伊宁地区2013年9月份建设工程价格信息》（附件）调整。</w:t>
      </w:r>
    </w:p>
    <w:p w14:paraId="3FEEA21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380D817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9月份材料价格信息中的燃料动力单价自行调整。</w:t>
      </w:r>
    </w:p>
    <w:p w14:paraId="624B46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04652AE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522872C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2013〕17号。</w:t>
      </w:r>
    </w:p>
    <w:p w14:paraId="465B348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73元/工日计算，其差价部分只计取税金，编制投标报价时，投标人可参照市场价格自主确定人工费单价，但不得低于定额内人工费单价。</w:t>
      </w:r>
    </w:p>
    <w:p w14:paraId="558D3E2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7ECAB5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3772FBB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1427AAD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6A158CF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749468B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61280CE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4530914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73230A1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575C1C7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1D4AF5B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4BC2498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18AFC30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63AAD9C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3DF538F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090D4AE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六、本次建设工程价格信息的执行日期：2013年9月1日至2013年9月30日。</w:t>
      </w:r>
    </w:p>
    <w:p w14:paraId="3CDBD76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0DF6F73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652BED9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EA44BF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6E2B99E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附件：伊宁地区2013年9月建设工程价格信息。</w:t>
      </w:r>
    </w:p>
    <w:p w14:paraId="38C688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392D627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1D8C8B0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2BDEB2C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二〇一三年十月二十日</w:t>
      </w:r>
    </w:p>
    <w:p w14:paraId="76C93B15">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76AE3E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1045</Words>
  <Characters>1142</Characters>
  <Lines>0</Lines>
  <Paragraphs>0</Paragraphs>
  <TotalTime>0</TotalTime>
  <ScaleCrop>false</ScaleCrop>
  <LinksUpToDate>false</LinksUpToDate>
  <CharactersWithSpaces>1143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032002CA4A79401EBD1FC310188891B3_12</vt:lpwstr>
  </property>
</Properties>
</file>