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950B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关于发布伊宁地区2013年7月份建设工程价格信息的通知</w:t>
      </w:r>
    </w:p>
    <w:p w14:paraId="059A20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伊州住建造〔2013〕15号</w:t>
      </w:r>
    </w:p>
    <w:p w14:paraId="73170F2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州直各县（市）住建局，霍尔果斯、都拉塔口岸建设局，中央及自治区驻伊各单位，州直各设计、施工、咨询企业：</w:t>
      </w:r>
    </w:p>
    <w:p w14:paraId="53AE9F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7月份建设工程价格信息》，现予以发布，作为建设工程计价的参考。并就有关事项通知如下：</w:t>
      </w:r>
    </w:p>
    <w:p w14:paraId="2394D0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03D1280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0E2FC65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7E34DE3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7A295F2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材料价格信息可参照《伊宁地区2013年7月份建设工程价格信息》（附件）调整。</w:t>
      </w:r>
    </w:p>
    <w:p w14:paraId="12EEA5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11477DE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7月份材料价格信息中的燃料动力单价自行调整。</w:t>
      </w:r>
    </w:p>
    <w:p w14:paraId="29C2F75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6339F0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35CF932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建造[2012]23号。</w:t>
      </w:r>
    </w:p>
    <w:p w14:paraId="4284034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70.5元/工日计算，其差价部分只计取税金，编制投标报价时，投标人可参照市场价格自主确定人工费单价，但不得低于定额内人工费单价。</w:t>
      </w:r>
    </w:p>
    <w:p w14:paraId="245CA33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3982D1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11EC562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060FDE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5578FFC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3E0A7E5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32E8EA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6584AB3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65C87EE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1B09857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4B3B79F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0E46D8D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63E84E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5F2F906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20D66CB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042BCF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55167DB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六、本次建设工程价格信息的执行日期：2013年7月1日至2013年7月31日。</w:t>
      </w:r>
    </w:p>
    <w:p w14:paraId="15B0475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112AB3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4E0D418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9FFA40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FD05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附件：伊宁地区2013年7月建设工程价格信息。</w:t>
      </w:r>
    </w:p>
    <w:p w14:paraId="4A295C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4ABB9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0D6498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66AD387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二〇一三年八月九日</w:t>
      </w:r>
    </w:p>
    <w:p w14:paraId="08C2A82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35CA14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1116</Words>
  <Characters>1218</Characters>
  <Lines>0</Lines>
  <Paragraphs>0</Paragraphs>
  <TotalTime>0</TotalTime>
  <ScaleCrop>false</ScaleCrop>
  <LinksUpToDate>false</LinksUpToDate>
  <CharactersWithSpaces>1219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38D08AC258F749B5A83F94CDC985FD05_12</vt:lpwstr>
  </property>
</Properties>
</file>