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7BF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关于发布伊宁地区2013年6月份建设工程价格信息的通知</w:t>
      </w:r>
    </w:p>
    <w:p w14:paraId="05F71F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伊州住建造〔2013〕13号</w:t>
      </w:r>
    </w:p>
    <w:p w14:paraId="281426E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州直各县（市）住建局，霍尔果斯、都拉塔口岸建设局，中央及自治区驻伊各单位，州直各设计、施工、咨询企业：</w:t>
      </w:r>
    </w:p>
    <w:p w14:paraId="06949B4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2013年6月份建设工程价格信息》，现予以发布，作为建设工程计价的参考。并就有关事项通知如下：</w:t>
      </w:r>
    </w:p>
    <w:p w14:paraId="19986B6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w:t>
      </w:r>
    </w:p>
    <w:p w14:paraId="12A09D7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0C58304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5B1036B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313A3E8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材料价格信息可参照《伊宁地区2013年6月份建设工程价格信息》（附件）调整。</w:t>
      </w:r>
    </w:p>
    <w:p w14:paraId="1B3350F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w:t>
      </w:r>
    </w:p>
    <w:p w14:paraId="1EA1D95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2013年6月份材料价格信息中的燃料动力单价自行调整。</w:t>
      </w:r>
    </w:p>
    <w:p w14:paraId="1B476E3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1C94363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44B125E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建造[2012]23号。</w:t>
      </w:r>
    </w:p>
    <w:p w14:paraId="33F2123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70.5元/工日计算，其差价部分只计取税金，编制投标报价时，投标人可参照市场价格自主确定人工费单价，但不得低于定额内人工费单价。</w:t>
      </w:r>
    </w:p>
    <w:p w14:paraId="14E8EA9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145A46B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1．建筑、装饰装修、安装、抗震加固工程材料价格可参照本文“附件”中所列价格信息进行调整，未发布的材料价格信息，应参照市场供应价格与定额内供应价进行找差，价差部分只计税金。</w:t>
      </w:r>
    </w:p>
    <w:p w14:paraId="3021519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26369CF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3C6F519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3C73ADE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5．本附件中发布的“价格信息”均为市场供应价, 未发布的材料价格信息，应参照市场供应价与定额内供应价进行找差，价差部分只计税金。</w:t>
      </w:r>
    </w:p>
    <w:p w14:paraId="3E7E399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50D5186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69ADC46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7EA01A2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13752FC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3D5CEE4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1AB9D95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159B9A7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4DC7566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5469D40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7E9653C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六、本次建设工程价格信息的执行日期：2013年6月1日至2013年6月30日。</w:t>
      </w:r>
    </w:p>
    <w:p w14:paraId="7717D52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23EE474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2702255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521B38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附件：伊宁地区2012年6月建设工程价格信息。</w:t>
      </w:r>
    </w:p>
    <w:p w14:paraId="7B2FFA5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93481A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767693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4C8719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B6B8F0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46E8C72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二〇一三年七月 日</w:t>
      </w:r>
    </w:p>
    <w:p w14:paraId="3A6F546B">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E940FD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1010</Words>
  <Characters>1112</Characters>
  <Lines>0</Lines>
  <Paragraphs>0</Paragraphs>
  <TotalTime>0</TotalTime>
  <ScaleCrop>false</ScaleCrop>
  <LinksUpToDate>false</LinksUpToDate>
  <CharactersWithSpaces>1113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2026-07-22T03:02:28Z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1BEDB6EFD6774EDEAFC2D25A51B1ADB1_12</vt:lpwstr>
  </property>
</Properties>
</file>