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BB3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关于发布伊宁地区2013年5月份建设工程价格信息的通知</w:t>
      </w:r>
    </w:p>
    <w:p w14:paraId="6BAA7E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伊州住建造〔2013〕12号</w:t>
      </w:r>
    </w:p>
    <w:p w14:paraId="44D8977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州直各县（市）住建局，霍尔果斯、都拉塔口岸建设局，中央及自治区驻伊各单位，州直各设计、施工、咨询企业：</w:t>
      </w:r>
    </w:p>
    <w:p w14:paraId="51C5B57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2013年5月份建设工程价格信息》，现予以发布，作为建设工程计价的参考。并就有关事项通知如下：</w:t>
      </w:r>
    </w:p>
    <w:p w14:paraId="12D9429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49AF606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7D7497E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w:t>
      </w:r>
    </w:p>
    <w:p w14:paraId="04C06D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1F5FF53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材料价格信息可参照《伊宁地区2013年5月份建设工程价格信息》（附件）调整。</w:t>
      </w:r>
    </w:p>
    <w:p w14:paraId="1B6E239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075F2C6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2013年5月份材料价格信息中的燃料动力单价自行调整。</w:t>
      </w:r>
    </w:p>
    <w:p w14:paraId="20DB342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63990FD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285D120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[2012]23号。</w:t>
      </w:r>
    </w:p>
    <w:p w14:paraId="56128E7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70.5元/工日计算，其差价部分只计取税金，编制投标报价时，投标人可参照市场价格自主确定人工费单价，但不得低于定额内人工费单价。</w:t>
      </w:r>
    </w:p>
    <w:p w14:paraId="70505C3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6CC541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2A8F841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6AB34D6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3693914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34BD86E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5．本附件中发布的“价格信息”均为市场供应价, 未发布的材料价格信息，应参照市场供应价与定额内供应价进行找差，价差部分只计税金。</w:t>
      </w:r>
    </w:p>
    <w:p w14:paraId="0FB1526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61E5AFC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735FC08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5B9FD3A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5F60108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4A4DF43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3F8705C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5BF08DD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79D2455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18081C4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34F85C3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六、本次建设工程价格信息的执行日期：2013年5月1日至2013年5月31日。</w:t>
      </w:r>
    </w:p>
    <w:p w14:paraId="4C68DDA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20A5019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53B9F7D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CDF7E4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附件：伊宁地区2012年5月建设工程价格信息。</w:t>
      </w:r>
    </w:p>
    <w:p w14:paraId="126076E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F5A1C0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898335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607379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62BEF7D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二〇一三年六月 日</w:t>
      </w:r>
    </w:p>
    <w:p w14:paraId="3BBB95BD">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DAA73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826</Words>
  <Characters>928</Characters>
  <Lines>0</Lines>
  <Paragraphs>0</Paragraphs>
  <TotalTime>0</TotalTime>
  <ScaleCrop>false</ScaleCrop>
  <LinksUpToDate>false</LinksUpToDate>
  <CharactersWithSpaces>929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2026-07-22T03:01:14Z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212F8E82581C4B419EA6832601790DC9_12</vt:lpwstr>
  </property>
</Properties>
</file>