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CCF9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关于发布伊宁地区2013年4月份建设工程价格信息的通知</w:t>
      </w:r>
    </w:p>
    <w:p w14:paraId="41A35D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伊州住建造〔2013〕11号</w:t>
      </w:r>
    </w:p>
    <w:p w14:paraId="1C794B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州直各县（市）住建局，霍尔果斯、都拉塔口岸建设局，中央及自治区驻伊各单位，州直各设计、施工、咨询企业：</w:t>
      </w:r>
    </w:p>
    <w:p w14:paraId="260EA74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4月份建设工程价格信息》，现予以发布，作为建设工程计价的参考。并就有关事项通知如下：</w:t>
      </w:r>
    </w:p>
    <w:p w14:paraId="7D82D79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2A1032A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52F6E20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4996059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49C3FB8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材料价格信息可参照《伊宁地区2013年4月份建设工程价格信息》（附件）调整。</w:t>
      </w:r>
    </w:p>
    <w:p w14:paraId="4BFD9BB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1B3F636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4月份材料价格信息中的燃料动力单价自行调整。</w:t>
      </w:r>
    </w:p>
    <w:p w14:paraId="12014B3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5A35BF7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6D3012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14:paraId="5D1315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70.5元/工日计算，其差价部分只计取税金，编制投标报价时，投标人可参照市场价格自主确定人工费单价，但不得低于定额内人工费单价。</w:t>
      </w:r>
    </w:p>
    <w:p w14:paraId="6E251C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42DF4ED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0DA238D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40CC165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56B1016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4A2F181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4BEBBD7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0C43A21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C3DED5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130F935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037AE02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11D784C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7164D4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4F25053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30665D0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439048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05CCBC5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六、本次建设工程价格信息的执行日期：2013年4月1日至2013年4月30日。</w:t>
      </w:r>
    </w:p>
    <w:p w14:paraId="1477CD6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441F9B2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61B70B7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B0067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附件：伊宁地区2012年4月建设工程价格信息。</w:t>
      </w:r>
    </w:p>
    <w:p w14:paraId="081B471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42DCE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6A47D8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1F8224C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二〇一三年五月 日</w:t>
      </w:r>
    </w:p>
    <w:p w14:paraId="1876BAC3">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11E253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qFormat="1"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1010</Words>
  <Characters>1112</Characters>
  <Lines>0</Lines>
  <Paragraphs>0</Paragraphs>
  <TotalTime>0</TotalTime>
  <ScaleCrop>false</ScaleCrop>
  <LinksUpToDate>false</LinksUpToDate>
  <CharactersWithSpaces>1113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F76137EE7BB24DB5B0268F029BD625B1_12</vt:lpwstr>
  </property>
</Properties>
</file>