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9AFAA">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关于发布伊宁地区2009年4月至6月建设工程价格信息的通知</w:t>
      </w:r>
    </w:p>
    <w:p w14:paraId="37225EE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伊州建造[2009]11号</w:t>
      </w:r>
    </w:p>
    <w:p w14:paraId="65EAC7E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州直各县（市）建设局、发展和改革委员会（局），霍尔果斯及都拉塔口岸建设局、经济发展局，州直属各委、办、局、农四师建设局，伊犁军分区后勤部、武警八六六〇部队后勤部、中央及自治区驻伊各单位，州直各设计、施工、咨询企业：</w:t>
      </w:r>
    </w:p>
    <w:p w14:paraId="1FF3542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根据2009年4月至6月份伊宁地区人工、机械及建材的市场价格变化情况，经建设工程造价管理站的调查、测算，编制了《伊宁地区2009年4月至6月建设工程价格信息》（附件一、附件二、附件三、附件四）。现予以发布，并就有关事项通知如下：</w:t>
      </w:r>
    </w:p>
    <w:p w14:paraId="18E805E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一、定额内人工工资单价的调整</w:t>
      </w:r>
    </w:p>
    <w:p w14:paraId="047BEF7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建筑安装、装饰、市政、仿古建筑及园林、房屋修缮工程：按伊州建造[2008]12号。</w:t>
      </w:r>
    </w:p>
    <w:p w14:paraId="16581CC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二、定额内材料单价的调整</w:t>
      </w:r>
    </w:p>
    <w:p w14:paraId="738BE4A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（一）建筑安装工程、装饰工程</w:t>
      </w:r>
    </w:p>
    <w:p w14:paraId="3B73C35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定额内主材、辅材按“附件一”所列信息价调整差价。高级装饰材料以及品种、规格、型号与定额不符的材料，可凭建设单位签认供货合同价和发票按实补差价。</w:t>
      </w:r>
    </w:p>
    <w:p w14:paraId="50CA28A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（二）市政工程</w:t>
      </w:r>
    </w:p>
    <w:p w14:paraId="141B401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定额内主材按“附件二”所列信息价调整差价。未列入“附件二”的其他主材，可凭建设单位签认供货合同价和发票按实补差。</w:t>
      </w:r>
    </w:p>
    <w:p w14:paraId="149EC3F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（三）仿古建筑及园林工程</w:t>
      </w:r>
    </w:p>
    <w:p w14:paraId="27A38DE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1．定额内主材按“附件三”所列信息价调整差价。</w:t>
      </w:r>
    </w:p>
    <w:p w14:paraId="1254352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2．仿古建筑与园林工程中的专用材料，如琉璃制品、构件、石材、特种砖瓦、树种、苗木等，可凭建设单位签认供货合同价和发票按实补差价。</w:t>
      </w:r>
    </w:p>
    <w:p w14:paraId="4187DF9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3．仿古建筑及园林工程混凝土、砂浆配合比，按自治区建设厅新建造字[2002]5号文《关于发布二00二年自治区建筑安装工程定额砼、砂浆配合比的通知》进行调整。</w:t>
      </w:r>
    </w:p>
    <w:p w14:paraId="2FB7FF1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（四）房屋修缮工程</w:t>
      </w:r>
    </w:p>
    <w:p w14:paraId="2E602B3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1．定额内主材差价，按“附件四”所列信息价调整差价。未列入“附件四”的其他主材和高级装饰材料凭建设单位签认供货合同价和发票按实调整。</w:t>
      </w:r>
    </w:p>
    <w:p w14:paraId="268113F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2．房屋修缮工程混凝土、砂浆配合比，按自治区建设厅新建造字[2002]5号文《关于发布二00二年自治区建筑安装工程定额砼、砂浆配合比的通知》进行调整。</w:t>
      </w:r>
    </w:p>
    <w:p w14:paraId="2443355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（五）商品砼单价的调整，如果实际价格与信息价有差异，其价格可凭建设单位签认供货合同价和发票按实补差价。</w:t>
      </w:r>
    </w:p>
    <w:p w14:paraId="26896EB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（六）凡是在设计、招标中要求混凝土面为清水砼并且不抹灰，按混凝土与模板接触的面积每100M2 增加2工日进入定额直接费计取费用 。</w:t>
      </w:r>
    </w:p>
    <w:p w14:paraId="06A2CF7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43E49B7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（一）仿古建筑及园林工程：在《全国统一仿古建筑及园林工程预算定额1997年乌鲁木齐地区单位估价表》的基础上，以定额内机械费为基数上调11.55％。</w:t>
      </w:r>
    </w:p>
    <w:p w14:paraId="6DF773C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（二）房屋修缮工程：在《新疆维吾尔自治区房屋修缮工程预算定额2000年伊宁地区单位估价汇总表》的基础上，以定额内机械费加中小型机械费为基数上调3.79％。</w:t>
      </w:r>
    </w:p>
    <w:p w14:paraId="572483C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四、费用定额的调整</w:t>
      </w:r>
    </w:p>
    <w:p w14:paraId="3E3F05E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（一）上述人工费、材料费、机械费差价调整，只计税金，不计取费用 。</w:t>
      </w:r>
    </w:p>
    <w:p w14:paraId="17879FBC">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（二）费用定额调整，按建设厅新建造[2003]1号、[2003]3号、[2003]4号文件规定执行。</w:t>
      </w:r>
    </w:p>
    <w:p w14:paraId="7019C42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五、采用定额计价方式的建筑安装工程，其临时设施、文明施工增加费按《2004年新疆维吾尔自治区建筑安装工程费用定额》执行；安全防护、文明施工措施的计价，按现行定额执行。</w:t>
      </w:r>
    </w:p>
    <w:p w14:paraId="44036D7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六、本次建设工程价格信息的执行日期：2009年4月1日至2009年6月30日。</w:t>
      </w:r>
    </w:p>
    <w:p w14:paraId="5F534F7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7180CF1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1B627B7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附件一：伊宁地区2009年4月至6月建筑安装工程价格信息。</w:t>
      </w:r>
    </w:p>
    <w:p w14:paraId="32111065">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附件二：伊宁地区2009年4月至6月市政工程价格信息。</w:t>
      </w:r>
    </w:p>
    <w:p w14:paraId="19A87B9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附件三：伊宁地区2009年4月至6月仿古建筑及园林工程价格信息。</w:t>
      </w:r>
    </w:p>
    <w:p w14:paraId="2AEBE5C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附件四：伊宁地区2009年4月至6月房屋修缮工程价格信息。</w:t>
      </w:r>
    </w:p>
    <w:p w14:paraId="2BDBCB9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             二〇〇九年七月十日</w:t>
      </w:r>
    </w:p>
    <w:p w14:paraId="0FCE78E6">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4E0F7CF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qFormat="1" w:unhideWhenUsed="0" w:uiPriority="60" w:semiHidden="0" w:name="Light Shading Accent 4"/>
    <w:lsdException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7"/>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5"/>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7"/>
    <w:unhideWhenUsed/>
    <w:qFormat/>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6"/>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qFormat/>
    <w:uiPriority w:val="99"/>
  </w:style>
  <w:style w:type="character" w:customStyle="1" w:styleId="137">
    <w:name w:val="Footer Char"/>
    <w:basedOn w:val="133"/>
    <w:link w:val="24"/>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qFormat/>
    <w:uiPriority w:val="99"/>
  </w:style>
  <w:style w:type="character" w:customStyle="1" w:styleId="146">
    <w:name w:val="Body Text 2 Char"/>
    <w:basedOn w:val="133"/>
    <w:link w:val="28"/>
    <w:qFormat/>
    <w:uiPriority w:val="99"/>
  </w:style>
  <w:style w:type="character" w:customStyle="1" w:styleId="147">
    <w:name w:val="Body Text 3 Char"/>
    <w:basedOn w:val="133"/>
    <w:link w:val="17"/>
    <w:qFormat/>
    <w:uiPriority w:val="99"/>
    <w:rPr>
      <w:sz w:val="16"/>
      <w:szCs w:val="16"/>
    </w:rPr>
  </w:style>
  <w:style w:type="character" w:customStyle="1" w:styleId="148">
    <w:name w:val="Macro Text Char"/>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qFormat/>
    <w:uiPriority w:val="29"/>
    <w:rPr>
      <w:i/>
      <w:iCs/>
      <w:color w:val="000000" w:themeColor="text1"/>
      <w14:textFill>
        <w14:solidFill>
          <w14:schemeClr w14:val="tx1"/>
        </w14:solidFill>
      </w14:textFill>
    </w:rPr>
  </w:style>
  <w:style w:type="character" w:customStyle="1" w:styleId="151">
    <w:name w:val="Heading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qFormat/>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999</Words>
  <Characters>1104</Characters>
  <Lines>0</Lines>
  <Paragraphs>0</Paragraphs>
  <TotalTime>0</TotalTime>
  <ScaleCrop>false</ScaleCrop>
  <LinksUpToDate>false</LinksUpToDate>
  <CharactersWithSpaces>1107</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2026-07-22T02:56:10Z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E294E50185944A6B95063523A7845056_12</vt:lpwstr>
  </property>
</Properties>
</file>