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97F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关于发布伊宁地区2009年10月至12月建设工程价格信息的通知</w:t>
      </w:r>
    </w:p>
    <w:p w14:paraId="724648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伊州建造[2010]01号</w:t>
      </w:r>
    </w:p>
    <w:p w14:paraId="11B281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17369C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2009年10月至12月份伊宁地区人工、机械及建材的市场价格变化情况，经建设工程造价管理站的调查、测算，编制了《伊宁地区2009年10月至12月建设工程价格信息》（附件一、附件二、附件三、附件四）。现予以发布，并就有关事项通知如下：</w:t>
      </w:r>
    </w:p>
    <w:p w14:paraId="08E3E2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4293F9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建筑安装、装饰、市政、仿古建筑及园林、房屋修缮工程：按伊州建造[2008]12号。</w:t>
      </w:r>
    </w:p>
    <w:p w14:paraId="50CEAE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0D9D46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0A9BD7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定额内主材、辅材按“附件一”所列信息价调整差价。高级装饰材料以及品种、规格、型号与定额不符的材料，可凭建设单位签认供货合同价和发票按实补差价。</w:t>
      </w:r>
    </w:p>
    <w:p w14:paraId="52F6F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21AADE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定额内主材按“附件二”所列信息价调整差价。未列入“附件二”的其他主材，可凭建设单位签认供货合同价和发票按实补差。</w:t>
      </w:r>
    </w:p>
    <w:p w14:paraId="4E6A87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4CF92A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6B54E4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2．仿古建筑与园林工程中的专用材料，如琉璃制品、构件、石材、特种砖瓦、树种、苗木等，可凭建设单位签认供货合同价和发票按实补差价。</w:t>
      </w:r>
    </w:p>
    <w:p w14:paraId="5BA485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147711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26F2AA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1．定额内主材差价，按“附件四”所列信息价调整差价。未列入“附件四”的其他主材和高级装饰材料凭建设单位签认供货合同价和发票按实调整。</w:t>
      </w:r>
    </w:p>
    <w:p w14:paraId="476102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6B6B75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（五）商品砼单价的调整，如果实际价格与信息价有差异，其价格可凭建设单位签认供货合同价和发票按实补差价。</w:t>
      </w:r>
    </w:p>
    <w:p w14:paraId="3ADCD2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（六）凡是在设计、招标中要求混凝土面为清水砼并且不抹灰，按混凝土与模板接触的面积每100M2增加2工日进入定额直接费计取费用 。</w:t>
      </w:r>
    </w:p>
    <w:p w14:paraId="621F3D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764F3B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（一）仿古建筑及园林工程：在《全国统一仿古建筑及园林工程预算定额1997年乌鲁木齐地区单位估价表》的基础上，以定额内机械费为基数上调12.17％。</w:t>
      </w:r>
    </w:p>
    <w:p w14:paraId="511405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（二）房屋修缮工程：在《新疆维吾尔自治区房屋修缮工程预算定额2000年伊宁地区单位估价汇总表》的基础上，以定额内机械费加中小型机械费为基数上调4.24％。</w:t>
      </w:r>
    </w:p>
    <w:p w14:paraId="252C72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18DF79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w:t>
      </w:r>
    </w:p>
    <w:p w14:paraId="133DA0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4FCAA3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708B5A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六、本次建设工程价格信息的执行日期：2009年10月1日至2009年12月31日。</w:t>
      </w:r>
    </w:p>
    <w:p w14:paraId="72D0A5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383963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45C397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附件：伊宁地区2009年10月至12月建设工程价格信息</w:t>
      </w:r>
    </w:p>
    <w:p w14:paraId="4FA387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4AD570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424538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578A06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伊犁州造价站</w:t>
      </w:r>
    </w:p>
    <w:p w14:paraId="139A6C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二O一O年一月一十三日</w:t>
      </w:r>
    </w:p>
    <w:p w14:paraId="3744353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4DF3DD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1149</Words>
  <Characters>1298</Characters>
  <Lines>0</Lines>
  <Paragraphs>0</Paragraphs>
  <TotalTime>0</TotalTime>
  <ScaleCrop>false</ScaleCrop>
  <LinksUpToDate>false</LinksUpToDate>
  <CharactersWithSpaces>1300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A1FF57288D3948B592EBC14D0E7CE2F0_12</vt:lpwstr>
  </property>
</Properties>
</file>