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C0E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阿勒泰地区2026年5月份建设工程综合价格信息</w:t>
      </w:r>
    </w:p>
    <w:p w14:paraId="43AFBB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2E08B0C3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476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321</Characters>
  <Lines>0</Lines>
  <Paragraphs>0</Paragraphs>
  <TotalTime>0</TotalTime>
  <ScaleCrop>false</ScaleCrop>
  <LinksUpToDate>false</LinksUpToDate>
  <CharactersWithSpaces>324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2026-07-21T04:09:45Z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44FE4077D4024E2FA22212EF5D6303F1_12</vt:lpwstr>
  </property>
</Properties>
</file>