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CAF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阿勒泰地区2026年2月份建设工程综合价格信息</w:t>
      </w:r>
    </w:p>
    <w:p w14:paraId="4A08E3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F72B3F2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A601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321</Characters>
  <Lines>0</Lines>
  <Paragraphs>0</Paragraphs>
  <TotalTime>0</TotalTime>
  <ScaleCrop>false</ScaleCrop>
  <LinksUpToDate>false</LinksUpToDate>
  <CharactersWithSpaces>324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2026-07-21T04:06:38Z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25B9766B8D0C4F839DC0298BF1CADCBA_12</vt:lpwstr>
  </property>
</Properties>
</file>