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2C82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阿勒泰地区2026年1月份建设工程综合价格信息</w:t>
      </w:r>
    </w:p>
    <w:p w14:paraId="5DB52DD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2C6E6099">
      <w:pPr>
        <w:rPr>
          <w:rFonts w:hint="eastAsia" w:eastAsia="宋体"/>
          <w:lang w:val="en-US" w:eastAsia="zh-CN"/>
        </w:rPr>
      </w:pPr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2F23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321</Characters>
  <Lines>0</Lines>
  <Paragraphs>0</Paragraphs>
  <TotalTime>0</TotalTime>
  <ScaleCrop>false</ScaleCrop>
  <LinksUpToDate>false</LinksUpToDate>
  <CharactersWithSpaces>324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2026-07-21T04:06:00Z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0398BE6789B74D2EB716185A492706DA_12</vt:lpwstr>
  </property>
</Properties>
</file>