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A6B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塔城地区2026年5月份建设工程综合价格信息</w:t>
      </w:r>
    </w:p>
    <w:p w14:paraId="2C4BA8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6C7C1F0C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A80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292</Characters>
  <Lines>0</Lines>
  <Paragraphs>0</Paragraphs>
  <TotalTime>0</TotalTime>
  <ScaleCrop>false</ScaleCrop>
  <LinksUpToDate>false</LinksUpToDate>
  <CharactersWithSpaces>295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2026-07-22T09:57:06Z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691ECE40ABDD478CA128B3C3C59B1F63_12</vt:lpwstr>
  </property>
</Properties>
</file>