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01D93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塔城地区2026年3月份建设工程价格信息</w:t>
      </w:r>
    </w:p>
    <w:p w14:paraId="7824609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06FA83AD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3F3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288</Characters>
  <Lines>0</Lines>
  <Paragraphs>0</Paragraphs>
  <TotalTime>0</TotalTime>
  <ScaleCrop>false</ScaleCrop>
  <LinksUpToDate>false</LinksUpToDate>
  <CharactersWithSpaces>291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2026-07-22T02:22:21Z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31C3BAB93D2A4413905A0BFB0F5A1E25_12</vt:lpwstr>
  </property>
</Properties>
</file>