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B03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塔城地区2026年2月份建设工程价格信息</w:t>
      </w:r>
    </w:p>
    <w:p w14:paraId="4E58C6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A6A890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69E0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300</Characters>
  <Lines>0</Lines>
  <Paragraphs>0</Paragraphs>
  <TotalTime>0</TotalTime>
  <ScaleCrop>false</ScaleCrop>
  <LinksUpToDate>false</LinksUpToDate>
  <CharactersWithSpaces>303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2026-07-22T02:21:18Z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CFFC4A9524D54286802DBE8FEBEC8AB8_12</vt:lpwstr>
  </property>
</Properties>
</file>