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87D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塔城地区2026年1月份建设工程综合价格信息</w:t>
      </w:r>
    </w:p>
    <w:p w14:paraId="3A52BB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B764AB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6140D40"/>
    <w:rsid w:val="6386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</Characters>
  <Lines>0</Lines>
  <Paragraphs>0</Paragraphs>
  <TotalTime>0</TotalTime>
  <ScaleCrop>false</ScaleCrop>
  <LinksUpToDate>false</LinksUpToDate>
  <CharactersWithSpaces>28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2026-07-22T02:20:45Z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6D6112A425644A5883CEE7703E137E5D_12</vt:lpwstr>
  </property>
</Properties>
</file>