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4452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克拉玛依市2026年5月建设工程综合价格信息(含独山子区）</w:t>
      </w:r>
    </w:p>
    <w:p w14:paraId="6D3F5A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68BD98BD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012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469</Characters>
  <Lines>0</Lines>
  <Paragraphs>0</Paragraphs>
  <TotalTime>0</TotalTime>
  <ScaleCrop>false</ScaleCrop>
  <LinksUpToDate>false</LinksUpToDate>
  <CharactersWithSpaces>473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2026-07-20T11:31:10Z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3116464A46C049A9BD7EB48DEBF22155_12</vt:lpwstr>
  </property>
</Properties>
</file>