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0B3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伊犁州直各县市2026年5月份建设工程综合价格信息</w:t>
      </w:r>
    </w:p>
    <w:p w14:paraId="4769EF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F7C0A61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9F2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492</Characters>
  <Lines>0</Lines>
  <Paragraphs>0</Paragraphs>
  <TotalTime>0</TotalTime>
  <ScaleCrop>false</ScaleCrop>
  <LinksUpToDate>false</LinksUpToDate>
  <CharactersWithSpaces>497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2026-07-22T09:57:51Z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65FAFDC712A84776B2BEE62DFE63EEC7_12</vt:lpwstr>
  </property>
</Properties>
</file>