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510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塔城地区2026年4月份建设工程综合价格信息</w:t>
      </w:r>
    </w:p>
    <w:p w14:paraId="6E493A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D808B1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079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495</Characters>
  <Lines>0</Lines>
  <Paragraphs>0</Paragraphs>
  <TotalTime>0</TotalTime>
  <ScaleCrop>false</ScaleCrop>
  <LinksUpToDate>false</LinksUpToDate>
  <CharactersWithSpaces>500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2026-07-22T09:56:07Z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FF26117EF3EE4764A69828E4A30CC4A8_12</vt:lpwstr>
  </property>
</Properties>
</file>