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3D4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伊犁州2026年3月份建设工程综合价格信息</w:t>
      </w:r>
    </w:p>
    <w:p w14:paraId="5FF778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55100FF0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1CF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490</Characters>
  <Lines>0</Lines>
  <Paragraphs>0</Paragraphs>
  <TotalTime>0</TotalTime>
  <ScaleCrop>false</ScaleCrop>
  <LinksUpToDate>false</LinksUpToDate>
  <CharactersWithSpaces>495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2026-07-22T09:53:35Z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B32170AC683A4B5CA74ACE5ADDF25B3C_12</vt:lpwstr>
  </property>
</Properties>
</file>