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6A0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伊犁州直各县市2026年2月份建设工程综合价格信息</w:t>
      </w:r>
    </w:p>
    <w:p w14:paraId="70C63C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A29EBFA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19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516</Characters>
  <Lines>0</Lines>
  <Paragraphs>0</Paragraphs>
  <TotalTime>0</TotalTime>
  <ScaleCrop>false</ScaleCrop>
  <LinksUpToDate>false</LinksUpToDate>
  <CharactersWithSpaces>521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33024562A42749FA90ED672F1215C092_12</vt:lpwstr>
  </property>
</Properties>
</file>