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577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关于发布阿勒泰地区各县（市）及北屯镇2012年第四季度建设工程价格信息的通知</w:t>
      </w:r>
    </w:p>
    <w:p w14:paraId="79F9B3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阿地建造字[2013]1号</w:t>
      </w:r>
    </w:p>
    <w:p w14:paraId="73076E9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各县（市、景区）建设局、设计、施工单位、有关建设单位：</w:t>
      </w:r>
    </w:p>
    <w:p w14:paraId="7A7D019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阿勒泰地区建设工程人工、材料、机械台班价格信息发布工作（本建设工程是指：建筑、装饰装修、安装、市政、抗震加固工程），根据阿勒泰各县（市）及北屯镇4季度建筑市场价格变化情况，地区工程造价管理站编制了《阿勒泰地区各县（市）及北屯镇2012年第四季度建设工程价格信息》，现予以发布，作为建设工程计价的参考依据，并就有关事项通知如下：</w:t>
      </w:r>
    </w:p>
    <w:p w14:paraId="0B56248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根据目前建筑市场价格变化情况，在编制招标控制价时，人工费单价上限按65元/工日计算，其价差部分只计取税金；材料价格可参照本文“附件”中所列价格信息进行调整，未发布的材料价格信息，应参照甲、乙双方认定的发票供应价与定额内供应价进行找差，价差部分只计税金。 </w:t>
      </w:r>
    </w:p>
    <w:p w14:paraId="6A1A8BF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二、定额内材料价格的调整</w:t>
      </w:r>
    </w:p>
    <w:p w14:paraId="7437505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1、建筑、装饰装修、安装、抗震加固工程材料价格可参照本文“附件”中所列价格信息进行调整，未发布的材料价格信息，应参照甲、乙双方认定发票供应价与定额内供应价进行找差，价差部分只计税金。</w:t>
      </w:r>
    </w:p>
    <w:p w14:paraId="5A017AD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2、市政工程材料价格按照本文“附件”所列价格信息与定额内材料供应价找差，未列入“附件”的材料，可依据甲、乙双方认定的发票供应价与定额内供应价进行找差，价差不参与取费，只计税金。</w:t>
      </w:r>
    </w:p>
    <w:p w14:paraId="690A1DF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3、本附件中发布的“价格信息”均为市场供应价, 未发布的材料价格信息，应参照市场供应价与定额内供应价进行找差，价差部分只计税金。</w:t>
      </w:r>
    </w:p>
    <w:p w14:paraId="3AA284F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4、鉴于目前建筑市场材料价格变动幅度较大，若发包方与承包方共同认可，其价格可依据甲、乙双方认可的材料价格进行计算，并在合同中约定。</w:t>
      </w:r>
    </w:p>
    <w:p w14:paraId="0BB3B4A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三、费用定额的管理与调整</w:t>
      </w:r>
    </w:p>
    <w:p w14:paraId="1E16BC5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1、建筑安装工程费用执行现行的费用定额。</w:t>
      </w:r>
    </w:p>
    <w:p w14:paraId="10DF7BD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2、市政工程执行现行的费用定额。</w:t>
      </w:r>
    </w:p>
    <w:p w14:paraId="7188B28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关于费用定额中“工程定额测定费”的调整，按照阿勒泰地区建设局、发展和改革委员会“关于转发《关于调整自治区建筑安装、市政、园林、修缮等工程费用定额及工程量清单计价规费标准的通知》的通知”（阿地建发[2009]17号）规定执行。</w:t>
      </w:r>
    </w:p>
    <w:p w14:paraId="5FA0196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4、关于费用定额中“税金”的调整，按照阿勒泰地区建设局、发展和改革委员会“关于转发《关于调整自治区建设工程税金组成和税率的通知》的通知”（阿地建造字[2011]5号）规定执行。</w:t>
      </w:r>
    </w:p>
    <w:p w14:paraId="616656A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四、混凝土、砂浆配合比调整 </w:t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市政、仿古建筑及园林、房屋修缮工程中的混凝土、砂浆配合比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4A82D7C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五、本文管理与解释由我局建设工程造价管理站负责 </w:t>
      </w:r>
    </w:p>
    <w:p w14:paraId="3AEB210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联系人：黎海琼         联系电话：0906—2125771 </w:t>
      </w:r>
    </w:p>
    <w:p w14:paraId="5DAF081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附件：2012年第四季度地区各县（市）及北屯镇建设工程价格信息</w:t>
      </w:r>
    </w:p>
    <w:p w14:paraId="5C7B61A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二○一三年二月二十六日</w:t>
      </w:r>
    </w:p>
    <w:p w14:paraId="76B8947B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158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1288</Words>
  <Characters>1410</Characters>
  <Lines>0</Lines>
  <Paragraphs>0</Paragraphs>
  <TotalTime>0</TotalTime>
  <ScaleCrop>false</ScaleCrop>
  <LinksUpToDate>false</LinksUpToDate>
  <CharactersWithSpaces>1422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2026-07-21T02:13:54Z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2C2B868690D64C6385DD954B5253F4C5_12</vt:lpwstr>
  </property>
</Properties>
</file>