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AF5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关于发布阿勒泰地区各县（市）及北屯镇2012年第三季度建设工程价格信息的通知</w:t>
      </w:r>
    </w:p>
    <w:p w14:paraId="79F4212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各县（市、景区）建设局、设计、施工单位、有关建设单位：</w:t>
      </w:r>
    </w:p>
    <w:p w14:paraId="6BECB50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阿勒泰地区建设工程人工、材料、机械台班价格信息发布工作（本建设工程是指：建筑、装饰装修、安装、市政、抗震加固工程），根据阿勒泰各县（市）及北屯镇3季度建筑市场价格变化情况，地区工程造价管理站编制了《2012年第三季度地区各县（市）及北屯镇建设工程价格信息》，现予以发布，作为建设工程计价的参考依据，并就有关事项通知如下：</w:t>
      </w:r>
    </w:p>
    <w:p w14:paraId="0B7A712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根据目前建筑市场价格变化情况，在编制招标控制价时，人工费单价上限按65元/工日计算，其价差部分只计取税金；材料价格可参照本文“附件”中所列价格信息进行调整，未发布的材料价格信息，应参照甲、乙双方认定的发票供应价与定额内供应价进行找差，价差部分只计税金。</w:t>
      </w:r>
    </w:p>
    <w:p w14:paraId="08CDAE0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二、定额内材料价格的调整</w:t>
      </w:r>
    </w:p>
    <w:p w14:paraId="41D92FE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1、建筑、装饰装修、安装、抗震加固工程材料价格可参照本文“附件”中所列价格信息进行调整，未发布的材料价格信息，应参照甲、乙双方认定发票供应价与定额内供应价进行找差，价差部分只计税金。</w:t>
      </w:r>
    </w:p>
    <w:p w14:paraId="6B5557A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2、市政工程材料价格按照本文“附件”所列价格信息与定额内材料供应价找差，未列入“附件”的材料，可依据甲、乙双方认定的发票供应价与定额内供应价进行找差，价差不参与取费，只计税金。</w:t>
      </w:r>
    </w:p>
    <w:p w14:paraId="447EF4C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3、本附件中发布的“价格信息”均为市场供应价, 未发布的材料价格信息，应参照市场供应价与定额内供应价进行找差，价差部分只计税金。</w:t>
      </w:r>
    </w:p>
    <w:p w14:paraId="52B9ABB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4、鉴于目前建筑市场材料价格变动幅度较大，若发包方与承包方共同认可，其价格可依据甲、乙双方认可的材料价格进行计算，并在合同中约定。</w:t>
      </w:r>
    </w:p>
    <w:p w14:paraId="00432E7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三、费用定额的管理与调整</w:t>
      </w:r>
    </w:p>
    <w:p w14:paraId="6A9237B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1、建筑安装工程费用执行现行的费用定额。</w:t>
      </w:r>
    </w:p>
    <w:p w14:paraId="096C648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2、市政工程执行现行的费用定额。</w:t>
      </w:r>
    </w:p>
    <w:p w14:paraId="41435A8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关于费用定额中“工程定额测定费”的调整，按照阿勒泰地区建设局、发展和改革委员会“关于转发《关于调整自治区建筑安装、市政、园林、修缮等工程费用定额及工程量清单计价规费标准的通知》的通知”（阿地建发[2009]17号）规定执行。</w:t>
      </w:r>
    </w:p>
    <w:p w14:paraId="7D65A2E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4、关于费用定额中“税金”的调整，按照阿勒泰地区建设局、发展和改革委员会“关于转发《关于调整自治区建设工程税金组成和税率的通知》的通知”（阿地建造字[2011]5号）规定执行。</w:t>
      </w:r>
    </w:p>
    <w:p w14:paraId="3CDE389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四、混凝土、砂浆配合比调整</w:t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政、仿古建筑及园林、房屋修缮工程中的混凝土、砂浆配合比按照阿地建发[2009]61号“关于转发自治区建设厅《关于发布&lt;二00九年自治区建设工程定额混凝土砂浆配合比&gt;的通知》的通知”执行。新旧混凝土砂浆配合比之间的量差计入工程直接费,参与取费；价差不参与取费，只计税金。</w:t>
      </w:r>
    </w:p>
    <w:p w14:paraId="413D3D3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五、本文管理与解释由我局建设工程造价管理站负责</w:t>
      </w:r>
    </w:p>
    <w:p w14:paraId="392DBCF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联系人：黎海琼         联系电话：0906—2125771</w:t>
      </w:r>
    </w:p>
    <w:p w14:paraId="220BE66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附件：2012年第三季度地区各县（市）及北屯镇建设工程价格信息</w:t>
      </w:r>
    </w:p>
    <w:p w14:paraId="1F119AA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二○一二年十月二十二日</w:t>
      </w:r>
    </w:p>
    <w:p w14:paraId="721B8FE7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AFF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1099</Words>
  <Characters>1184</Characters>
  <Lines>0</Lines>
  <Paragraphs>0</Paragraphs>
  <TotalTime>0</TotalTime>
  <ScaleCrop>false</ScaleCrop>
  <LinksUpToDate>false</LinksUpToDate>
  <CharactersWithSpaces>1186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2026-07-21T02:13:11Z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85B6221A96B44ADCBAD3201B93833989_12</vt:lpwstr>
  </property>
</Properties>
</file>