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AEE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关于发布奎屯地区2012年7月份建设工程价格信息的通知</w:t>
      </w:r>
    </w:p>
    <w:p w14:paraId="77C8FA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奎建造〔2012〕8号</w:t>
      </w:r>
    </w:p>
    <w:p w14:paraId="7A94B7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7CBF98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为做好奎屯地区建筑工程人工、材料、机械台班价格信息发布工作，根据奎屯地区人工、机械和建材市场价格的变化情况，我局工程建设标准造价管理站制定了《奎屯地区2012年7月份建设工程价格信息》，现予以发布，作为建设工程计价的参考。现将有关事项通知如下：</w:t>
      </w:r>
    </w:p>
    <w:p w14:paraId="679470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一、建设工程工程量清单计价价格信息</w:t>
      </w:r>
    </w:p>
    <w:p w14:paraId="4C1B07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（一）材料价格信息</w:t>
      </w:r>
    </w:p>
    <w:p w14:paraId="75DC5B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材料价格信息可参考《奎屯地区2012年7月份建设工程价格信息》（附件），也可按市场价格。</w:t>
      </w:r>
    </w:p>
    <w:p w14:paraId="588C26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（二）机械台班价格信息</w:t>
      </w:r>
    </w:p>
    <w:p w14:paraId="1F78BD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机械台班价格可参考新建总造字[2003]52号文件《2003年新疆施工机械台班费用参考单价》，也可按市场价格。</w:t>
      </w:r>
    </w:p>
    <w:p w14:paraId="7F91B3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（三）人工费单价价格信息</w:t>
      </w:r>
    </w:p>
    <w:p w14:paraId="1E2506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人工费单价价格可参考《2011年奎屯地区单位估价表》，也可按市场价格。</w:t>
      </w:r>
    </w:p>
    <w:p w14:paraId="747BE2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二、建设工程定额计价价格信息</w:t>
      </w:r>
    </w:p>
    <w:p w14:paraId="19F785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13B378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6F95CC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383436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6D35AA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5D44FF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4F7CAB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 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16CFE8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30A267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1DF324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75A564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1、仿古建筑及园林工程：在97年定额基础上，以定额内机械费为基数上调16.98%，调整部分只计税金。</w:t>
      </w:r>
    </w:p>
    <w:p w14:paraId="67E82B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2、房屋修缮工程：在99定额基础上，以定额内机械费加中小型机械费为基数上调5.53%，调整部分只计税金。</w:t>
      </w:r>
    </w:p>
    <w:p w14:paraId="6BB499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1B400B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153ED1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54AE2A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四、凡已完成招投标的工程项目，仍按原约定执行；已办理竣工结算的工程项目不再做调整。</w:t>
      </w:r>
    </w:p>
    <w:p w14:paraId="68C9EF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五、本通知由奎屯市建设局工程建设标准造价管理站负责解释。</w:t>
      </w:r>
    </w:p>
    <w:p w14:paraId="22F14C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六、本通知执行日期为二○一二年七月一日至二○一二年七月三十一日。</w:t>
      </w:r>
    </w:p>
    <w:p w14:paraId="40B6B8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</w:t>
      </w:r>
    </w:p>
    <w:p w14:paraId="3B235B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附件：奎屯地区2012年7月份建筑安装工程材料价格信息</w:t>
      </w:r>
    </w:p>
    <w:p w14:paraId="76C03E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                                             二O一二年八月一日</w:t>
      </w:r>
    </w:p>
    <w:p w14:paraId="004CD5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                                                  奎屯市建设局</w:t>
      </w:r>
    </w:p>
    <w:p w14:paraId="7A7B9691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F45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1193</Words>
  <Characters>1298</Characters>
  <Lines>0</Lines>
  <Paragraphs>0</Paragraphs>
  <TotalTime>0</TotalTime>
  <ScaleCrop>false</ScaleCrop>
  <LinksUpToDate>false</LinksUpToDate>
  <CharactersWithSpaces>1299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404906D7845645F296E7FEFD4B062CEE_12</vt:lpwstr>
  </property>
</Properties>
</file>