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3F6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关于发布奎屯地区2012年6月份建设工程价格信息的通知</w:t>
      </w:r>
    </w:p>
    <w:p w14:paraId="7BDEE9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奎建造〔2012〕7号</w:t>
      </w:r>
    </w:p>
    <w:p w14:paraId="5D070E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53790D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6月份建设工程价格信息》，现予以发布，作为建设工程计价的参考。现将有关事项通知如下：</w:t>
      </w:r>
    </w:p>
    <w:p w14:paraId="59C17B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36A8BC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7D8712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材料价格信息可参考《奎屯地区2012年6月份建设工程价格信息》（附件），也可按市场价格</w:t>
      </w:r>
    </w:p>
    <w:p w14:paraId="6EEE56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634219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机械台班价格可参考新建总造字[2003]52号文件《2003年新疆施工机械台班费用参考单价》，也可按市场价格.（三）人工费单价价格信息</w:t>
      </w:r>
    </w:p>
    <w:p w14:paraId="051595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7F144E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25C50E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3CACDF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436D02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3C2C60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661B40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05A449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243928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 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6620B1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2A547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03A05C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66FC66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1、仿古建筑及园林工程：在97年定额基础上，以定额内机械费为基数上调17.52%，调整部分只计税金。</w:t>
      </w:r>
    </w:p>
    <w:p w14:paraId="29B26C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2、房屋修缮工程：在99定额基础上，以定额内机械费加中小型机械费为基数上调5.71%，调整部分只计税金。</w:t>
      </w:r>
    </w:p>
    <w:p w14:paraId="5DC2FE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165231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59D76D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6460D7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4C0D92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7FBE78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六、本通知执行日期为二○一二年六月一日至二○一二年六月三十日。</w:t>
      </w:r>
    </w:p>
    <w:p w14:paraId="492355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</w:t>
      </w:r>
    </w:p>
    <w:p w14:paraId="789FA4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附件：奎屯地区2012年6月份建筑安装工程材料价格信息。  </w:t>
      </w:r>
    </w:p>
    <w:p w14:paraId="661015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                    二O一二年七月三日</w:t>
      </w:r>
    </w:p>
    <w:p w14:paraId="6CAB1A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                       奎屯市建设局</w:t>
      </w:r>
    </w:p>
    <w:p w14:paraId="1A5767D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62E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1236</Words>
  <Characters>1342</Characters>
  <Lines>0</Lines>
  <Paragraphs>0</Paragraphs>
  <TotalTime>0</TotalTime>
  <ScaleCrop>false</ScaleCrop>
  <LinksUpToDate>false</LinksUpToDate>
  <CharactersWithSpaces>1343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4A007FEDBD64456F9B57FC49F795082C_12</vt:lpwstr>
  </property>
</Properties>
</file>