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9C5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关于发布奎屯地区2012年5月份建设工程价格信息的通知</w:t>
      </w:r>
    </w:p>
    <w:p w14:paraId="4D1125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奎建造〔2012〕6号</w:t>
      </w:r>
    </w:p>
    <w:p w14:paraId="13AD51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市属及驻市各有关单位：</w:t>
      </w:r>
    </w:p>
    <w:p w14:paraId="0E2276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为做好奎屯地区建筑工程人工、材料、机械台班价格信息发布工作，根据奎屯地区人工、机械和建材市场价格的变化情况，我局工程建设标准造价管理站制定了《奎屯地区2012年5月份建设工程价格信息》，现予以发布，作为建设工程计价的参考。现将有关事项通知如下：</w:t>
      </w:r>
    </w:p>
    <w:p w14:paraId="2ABEEB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一、建设工程工程量清单计价价格信息</w:t>
      </w:r>
    </w:p>
    <w:p w14:paraId="72B7696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（一）材料价格信息</w:t>
      </w:r>
    </w:p>
    <w:p w14:paraId="7CDD68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材料价格信息可参考《奎屯地区2012年5月份建设工程价格信息》（附件），也可按市场价格。</w:t>
      </w:r>
    </w:p>
    <w:p w14:paraId="3B01A3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（二）机械台班价格信息</w:t>
      </w:r>
    </w:p>
    <w:p w14:paraId="73ACA6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机械台班价格可参考新建总造字[2003]52号文件《2003年新疆施工机械台班费用参考单价》，也可按市场价格。</w:t>
      </w:r>
    </w:p>
    <w:p w14:paraId="0CCFAE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（三）人工费单价价格信息</w:t>
      </w:r>
    </w:p>
    <w:p w14:paraId="4CB0E2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人工费单价价格可参考《2011年奎屯地区单位估价表》，也可按市场价格。</w:t>
      </w:r>
    </w:p>
    <w:p w14:paraId="353E9C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</w:t>
      </w:r>
    </w:p>
    <w:p w14:paraId="720431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二、建设工程定额计价价格信息</w:t>
      </w:r>
    </w:p>
    <w:p w14:paraId="5E8535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（一）定额内人工费单价的调整</w:t>
      </w:r>
    </w:p>
    <w:p w14:paraId="5B501C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建设工程定额人工费单价的通知》奎建造【2011】3号文件的规定执行。</w:t>
      </w:r>
    </w:p>
    <w:p w14:paraId="5D9BDF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61元/工日计算，其差价部分只计取税金，编制投标报价时，投标人可参照市场价格自主确定人工费单价，但不得低于定额内人工费单价。</w:t>
      </w:r>
    </w:p>
    <w:p w14:paraId="06E703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（二）定额内材料价格的调整</w:t>
      </w:r>
    </w:p>
    <w:p w14:paraId="1B0F6D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1、建筑、装饰装修、安装、抗震加固工程材料价格可参照本文“附件”中所列价格信息进行调整，未发布的材料价格信息，可依据甲乙双方认定发票供应价格与定额内供应价进行找差，价差部分只计税金。　　</w:t>
      </w:r>
    </w:p>
    <w:p w14:paraId="29C4EE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2、市政工程材料价格按照本文“附件”所列价格信息与定额内材料供应价找差，未列入“附件”的材料，可按甲、乙双方认定的发票供应价与定额内供应价找差，价差不参与取费，只计税金。</w:t>
      </w:r>
    </w:p>
    <w:p w14:paraId="0D1B09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3、仿古建筑及园林工程、房屋修缮工程主材按照本文 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75AD3C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06B03E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鉴于目前建筑市场材料价格变动幅度较大，若发包方和承包方共同认可，其价格按甲、乙双方认可的材料价格进行计算，并在合同中约定。</w:t>
      </w:r>
    </w:p>
    <w:p w14:paraId="4DC9CC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(三)定额内机械费调整</w:t>
      </w:r>
    </w:p>
    <w:p w14:paraId="50C42D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1、仿古建筑及园林工程：在97年定额基础上，以定额内机械费为基数上调17.97%，调整部分只计税金。</w:t>
      </w:r>
    </w:p>
    <w:p w14:paraId="457A91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2、房屋修缮工程：在99定额基础上，以定额内机械费加中小型机械费为基数上调5.86%，调整部分只计税金。</w:t>
      </w:r>
    </w:p>
    <w:p w14:paraId="14AFD2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三、关于费用定额的调整</w:t>
      </w:r>
    </w:p>
    <w:p w14:paraId="5C91E0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1、市政工程、仿古建筑及园林工程、房屋修缮工程的费用调整执行奎建造[2005]5号文件有关规定。</w:t>
      </w:r>
    </w:p>
    <w:p w14:paraId="562BB3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2、关于费用定额中“工程定额测定费”的调整，按照奎造[2009]1号文件执行。</w:t>
      </w:r>
    </w:p>
    <w:p w14:paraId="7BE936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四、凡已完成招投标的工程项目，仍按原约定执行；已办理竣工结算的工程项目不再做调整。</w:t>
      </w:r>
    </w:p>
    <w:p w14:paraId="493FB2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五、本通知由奎屯市建设局工程建设标准造价管理站负责解释。</w:t>
      </w:r>
    </w:p>
    <w:p w14:paraId="64B202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六、本通知执行日期为二O一二年五月一日至二O一二年五月三十一日。</w:t>
      </w:r>
    </w:p>
    <w:p w14:paraId="35DA35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附件：奎屯地区2012年5月份建筑安装工程材料价格信息。</w:t>
      </w:r>
    </w:p>
    <w:p w14:paraId="2E14DC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</w:t>
      </w:r>
    </w:p>
    <w:p w14:paraId="13D009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5ECF78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673F9B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3E3408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二O一二年六月五日</w:t>
      </w:r>
    </w:p>
    <w:p w14:paraId="46B31DAB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14F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1132</Words>
  <Characters>1237</Characters>
  <Lines>0</Lines>
  <Paragraphs>0</Paragraphs>
  <TotalTime>0</TotalTime>
  <ScaleCrop>false</ScaleCrop>
  <LinksUpToDate>false</LinksUpToDate>
  <CharactersWithSpaces>1239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B90D7730D3564C5ABE9430AD9B22D680_12</vt:lpwstr>
  </property>
</Properties>
</file>