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A65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关于发布奎屯地区2012年4月份建设工程价格信息的通知</w:t>
      </w:r>
    </w:p>
    <w:p w14:paraId="13AE277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奎建造〔2012〕5号</w:t>
      </w:r>
    </w:p>
    <w:p w14:paraId="560FC4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市属及驻市各有关单位：</w:t>
      </w:r>
    </w:p>
    <w:p w14:paraId="5E2BDE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为做好奎屯地区建筑工程人工、材料、机械台班价格信息发布工作，根据奎屯地区人工、机械和建材市场价格的变化情况，我局工程建设标准造价管理站制定了《奎屯地区2012年4月份建设工程价格信息》，现予以发布，作为建设工程计价的参考。现将有关事项通知如下：</w:t>
      </w:r>
    </w:p>
    <w:p w14:paraId="5A8A05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一、建设工程工程量清单计价价格信息</w:t>
      </w:r>
    </w:p>
    <w:p w14:paraId="0D19CC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（一）材料价格信息</w:t>
      </w:r>
    </w:p>
    <w:p w14:paraId="2AFBA3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材料价格信息可参考《奎屯地区2012年4月份建设工程价格信息》（附件），也可按市场价格。</w:t>
      </w:r>
    </w:p>
    <w:p w14:paraId="791C47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（二）机械台班价格信息</w:t>
      </w:r>
    </w:p>
    <w:p w14:paraId="4C302D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机械台班价格可参考新建总造字[2003]52号文件《2003年新疆施工机械台班费用参考单价》，也可按市场价格。</w:t>
      </w:r>
    </w:p>
    <w:p w14:paraId="2F3241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（三）人工费单价价格信息</w:t>
      </w:r>
    </w:p>
    <w:p w14:paraId="1781E0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人工费单价价格可参考《2011年奎屯地区单位估价表》，也可按市场价格。</w:t>
      </w:r>
    </w:p>
    <w:p w14:paraId="24734D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</w:t>
      </w:r>
    </w:p>
    <w:p w14:paraId="6B0537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二、建设工程定额计价价格信息</w:t>
      </w:r>
    </w:p>
    <w:p w14:paraId="293BA0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（一）定额内人工费单价的调整</w:t>
      </w:r>
    </w:p>
    <w:p w14:paraId="494D01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建设工程定额人工费单价的通知》奎建造【2011】3号文件的规定执行。</w:t>
      </w:r>
    </w:p>
    <w:p w14:paraId="494D0C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投资估算、设计概算、招标标底、招标控制价时，人工费单价应按上限61元/工日计算，其差价部分只计取税金，编制投标报价时，投标人可参照市场价格自主确定人工费单价，但不得低于定额内人工费单价。</w:t>
      </w:r>
    </w:p>
    <w:p w14:paraId="017F38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（二）定额内材料价格的调整</w:t>
      </w:r>
    </w:p>
    <w:p w14:paraId="51454CE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1、建筑、装饰装修、安装、抗震加固工程材料价格可参照本文“附件”中所列价格信息进行调整，未发布的材料价格信息，可依据甲乙双方认定发票供应价格与定额内供应价进行找差，价差部分只计税金。　　</w:t>
      </w:r>
    </w:p>
    <w:p w14:paraId="3CD2AD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2、市政工程材料价格按照本文“附件”所列价格信息与定额内材料供应价找差，未列入“附件”的材料，可按甲、乙双方认定的发票供应价与定额内供应价找差，价差不参与取费，只计税金。</w:t>
      </w:r>
    </w:p>
    <w:p w14:paraId="119836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3、仿古建筑及园林工程、房屋修缮工程主材按照本文 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43C409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7803D0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鉴于目前建筑市场材料价格变动幅度较大，若发包方和承包方共同认可，其价格按甲、乙双方认可的材料价格进行计算，并在合同中约定。</w:t>
      </w:r>
    </w:p>
    <w:p w14:paraId="204996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(三)定额内机械费调整</w:t>
      </w:r>
    </w:p>
    <w:p w14:paraId="4806CE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1、仿古建筑及园林工程：在97年定额基础上，以定额内机械费为基数上调18.63%，调整部分只计税金。</w:t>
      </w:r>
    </w:p>
    <w:p w14:paraId="450AAD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2、房屋修缮工程：在99定额基础上，以定额内机械费加中小型机械费为基数上调6.08%，调整部分只计税金。</w:t>
      </w:r>
    </w:p>
    <w:p w14:paraId="1980488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三、关于费用定额的调整</w:t>
      </w:r>
    </w:p>
    <w:p w14:paraId="15C6CB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1、市政工程、仿古建筑及园林工程、房屋修缮工程的费用调整执行奎建造[2005]5号文件有关规定。</w:t>
      </w:r>
    </w:p>
    <w:p w14:paraId="43C707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2、关于费用定额中“工程定额测定费”的调整，按照奎造[2009]1号文件执行。</w:t>
      </w:r>
    </w:p>
    <w:p w14:paraId="16D1D4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四、凡已完成招投标的工程项目，仍按原约定执行；已办理竣工结算的工程项目不再做调整。</w:t>
      </w:r>
    </w:p>
    <w:p w14:paraId="49D8BA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五、本通知由奎屯市建设局工程建设标准造价管理站负责解释。</w:t>
      </w:r>
    </w:p>
    <w:p w14:paraId="2CB1FB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六、本通知执行日期为二O一二年四月一日至二O一二年四月三十日。</w:t>
      </w:r>
    </w:p>
    <w:p w14:paraId="71D1C4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  附件：奎屯地区2012年4月份建筑安装工程材料价格信息。</w:t>
      </w:r>
    </w:p>
    <w:p w14:paraId="2EB6AB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  </w:t>
      </w:r>
    </w:p>
    <w:p w14:paraId="50B942A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1577E6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</w:t>
      </w:r>
    </w:p>
    <w:p w14:paraId="0D773A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二O一二年五月二日</w:t>
      </w:r>
    </w:p>
    <w:p w14:paraId="4202DF8F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5CB6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1193</Words>
  <Characters>1298</Characters>
  <Lines>0</Lines>
  <Paragraphs>0</Paragraphs>
  <TotalTime>0</TotalTime>
  <ScaleCrop>false</ScaleCrop>
  <LinksUpToDate>false</LinksUpToDate>
  <CharactersWithSpaces>1300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87C3EC1F473C4D858D216AC4DB906CFF_12</vt:lpwstr>
  </property>
</Properties>
</file>