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B87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关于发布奎屯地区2012年3月份建设工程价格信息的通知</w:t>
      </w:r>
    </w:p>
    <w:p w14:paraId="1F332C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奎建造〔2012〕4号</w:t>
      </w:r>
    </w:p>
    <w:p w14:paraId="222148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市属及驻市各有关单位：</w:t>
      </w:r>
    </w:p>
    <w:p w14:paraId="401B5E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为做好奎屯地区建筑工程人工、材料、机械台班价格信息发布工作，根据奎屯地区人工、机械和建材市场价格的变化情况，我局工程建设标准造价管理站制定了《奎屯地区2012年3月份建设工程价格信息》，现予以发布，作为建设工程计价的参考。现将有关事项通知如下：</w:t>
      </w:r>
    </w:p>
    <w:p w14:paraId="1B2AF6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一、建设工程工程量清单计价价格信息</w:t>
      </w:r>
    </w:p>
    <w:p w14:paraId="0CA64F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（一）材料价格信息</w:t>
      </w:r>
    </w:p>
    <w:p w14:paraId="7B1F73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材料价格信息可参考《奎屯地区2012年3月份建设工程价格信息》（附件），也可按市场价格。</w:t>
      </w:r>
    </w:p>
    <w:p w14:paraId="3AC851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（二）机械台班价格信息</w:t>
      </w:r>
    </w:p>
    <w:p w14:paraId="21671D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机械台班价格可参考新建总造字[2003]52号文件《2003年新疆施工机械台班费用参考单价》，也可按市场价格。</w:t>
      </w:r>
    </w:p>
    <w:p w14:paraId="5E362C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（三）人工费单价价格信息</w:t>
      </w:r>
    </w:p>
    <w:p w14:paraId="01A240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人工费单价价格可参考《2011年奎屯地区单位估价表》，也可按市场价格。</w:t>
      </w:r>
    </w:p>
    <w:p w14:paraId="5B2CF6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</w:t>
      </w:r>
    </w:p>
    <w:p w14:paraId="003578C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二、建设工程定额计价价格信息</w:t>
      </w:r>
    </w:p>
    <w:p w14:paraId="1510AA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（一）定额内人工费单价的调整</w:t>
      </w:r>
    </w:p>
    <w:p w14:paraId="3B1060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建设工程定额人工费单价的通知》奎建造【2011】3号文件的规定执行。</w:t>
      </w:r>
    </w:p>
    <w:p w14:paraId="4E17B2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投资估算、设计概算、招标标底、招标控制价时，人工费单价应按上限61元/工日计算，其差价部分只计取税金，编制投标报价时，投标人可参照市场价格自主确定人工费单价，但不得低于定额内人工费单价。</w:t>
      </w:r>
    </w:p>
    <w:p w14:paraId="1C12A65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（二）定额内材料价格的调整</w:t>
      </w:r>
    </w:p>
    <w:p w14:paraId="5DE11E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1、建筑、装饰装修、安装、抗震加固工程材料价格可参照本文“附件”中所列价格信息进行调整，未发布的材料价格信息，可依据甲乙双方认定发票供应价格与定额内供应价进行找差，价差部分只计税金。　　</w:t>
      </w:r>
    </w:p>
    <w:p w14:paraId="7C01CB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2、市政工程材料价格按照本文“附件”所列价格信息与定额内材料供应价找差，未列入“附件”的材料，可按甲、乙双方认定的发票供应价与定额内供应价找差，价差不参与取费，只计税金。</w:t>
      </w:r>
    </w:p>
    <w:p w14:paraId="18C3D3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3、仿古建筑及园林工程、房屋修缮工程主材按照本文 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37722B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2E500A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鉴于目前建筑市场材料价格变动幅度较大，若发包方和承包方共同认可，其价格按甲、乙双方认可的材料价格进行计算，并在合同中约定。</w:t>
      </w:r>
    </w:p>
    <w:p w14:paraId="442674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(三)定额内机械费调整</w:t>
      </w:r>
    </w:p>
    <w:p w14:paraId="590F31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1、仿古建筑及园林工程：在97年定额基础上，以定额内机械费为基数上调18.63%，调整部分只计税金。</w:t>
      </w:r>
    </w:p>
    <w:p w14:paraId="2CF50E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2、房屋修缮工程：在99定额基础上，以定额内机械费加中小型机械费为基数上调6.08%，调整部分只计税金。</w:t>
      </w:r>
    </w:p>
    <w:p w14:paraId="2E2A13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三、关于费用定额的调整</w:t>
      </w:r>
    </w:p>
    <w:p w14:paraId="55E86FB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1、市政工程、仿古建筑及园林工程、房屋修缮工程的费用调整执行奎建造[2005]5号文件有关规定。</w:t>
      </w:r>
    </w:p>
    <w:p w14:paraId="6A80A1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2、关于费用定额中“工程定额测定费”的调整，按照奎造[2009]1号文件执行。</w:t>
      </w:r>
    </w:p>
    <w:p w14:paraId="53789C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四、凡已完成招投标的工程项目，仍按原约定执行；已办理竣工结算的工程项目不再做调整。</w:t>
      </w:r>
    </w:p>
    <w:p w14:paraId="57EEF8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五、本通知由奎屯市建设局工程建设标准造价管理站负责解释。</w:t>
      </w:r>
    </w:p>
    <w:p w14:paraId="1BA4BC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六、本通知执行日期为二O一二年三月一日至二O一二年三月三十一日。</w:t>
      </w:r>
    </w:p>
    <w:p w14:paraId="5D28093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附件：奎屯地区2012年3月份建筑安装工程材料价格信息。</w:t>
      </w:r>
    </w:p>
    <w:p w14:paraId="1347D7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1FC001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7D52F1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 </w:t>
      </w:r>
    </w:p>
    <w:p w14:paraId="3E6FEB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二O一二年四月六日</w:t>
      </w:r>
    </w:p>
    <w:p w14:paraId="5B272FF2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C0E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1041</Words>
  <Characters>1143</Characters>
  <Lines>0</Lines>
  <Paragraphs>0</Paragraphs>
  <TotalTime>0</TotalTime>
  <ScaleCrop>false</ScaleCrop>
  <LinksUpToDate>false</LinksUpToDate>
  <CharactersWithSpaces>1145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DA0B3FD6EB3E4ECB842AE0E3B5AF0DB4_12</vt:lpwstr>
  </property>
</Properties>
</file>