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7AA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关于发布奎屯地区2012年2月份建设工程价格信息的通知</w:t>
      </w:r>
    </w:p>
    <w:p w14:paraId="33BB38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奎建造〔2012〕3号</w:t>
      </w:r>
    </w:p>
    <w:p w14:paraId="45125D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12A010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2月份建设工程价格信息》，现予以发布，作为建设工程计价的参考。现将有关事项通知如下：</w:t>
      </w:r>
    </w:p>
    <w:p w14:paraId="0002A7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681734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7E4A82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材料价格信息可参考《奎屯地区2012年2月份建设工程价格信息》（附件），也可按市场价格。</w:t>
      </w:r>
    </w:p>
    <w:p w14:paraId="5B6AFD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56691A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机械台班价格可参考新建总造字[2003]52号文件《2003年新疆施工机械台班费用参考单价》，也可按市场价格。</w:t>
      </w:r>
    </w:p>
    <w:p w14:paraId="432186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（三）人工费单价价格信息</w:t>
      </w:r>
    </w:p>
    <w:p w14:paraId="0AF1C9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60F4E9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二、建设工程定额计价价格信息</w:t>
      </w:r>
    </w:p>
    <w:p w14:paraId="656E8E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5ADF3F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303922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6FCE9E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798407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592142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2EFB198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 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171444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418D55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2BC6B5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7C8FD6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1、仿古建筑及园林工程：在97年定额基础上，以定额内机械费为基数上调19.66%，调整部分只计税金。</w:t>
      </w:r>
    </w:p>
    <w:p w14:paraId="22F320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2、房屋修缮工程：在99定额基础上，以定额内机械费加中小型机械费为基数上调6.41%，调整部分只计税金。</w:t>
      </w:r>
    </w:p>
    <w:p w14:paraId="31CC60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5645E4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79188E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7B74C1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1DC366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五、本通知由奎屯市建设局工程建设标准造价管理站负责解释。</w:t>
      </w:r>
    </w:p>
    <w:p w14:paraId="32A442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六、本通知执行日期为二O一二年二月一日至二O一二年二月二十九日。</w:t>
      </w:r>
    </w:p>
    <w:p w14:paraId="7478E1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附件：奎屯地区2012年2月份建筑安装工程材料价格信息。</w:t>
      </w:r>
    </w:p>
    <w:p w14:paraId="2FCC3A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2224B9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4D6707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590A1D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  二O一二年三月十二日</w:t>
      </w:r>
    </w:p>
    <w:p w14:paraId="64337F5B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E50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1041</Words>
  <Characters>1143</Characters>
  <Lines>0</Lines>
  <Paragraphs>0</Paragraphs>
  <TotalTime>0</TotalTime>
  <ScaleCrop>false</ScaleCrop>
  <LinksUpToDate>false</LinksUpToDate>
  <CharactersWithSpaces>1145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852A3AC3B65742E5A7C2D63A70FF5039_12</vt:lpwstr>
  </property>
</Properties>
</file>