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C5B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关于发布奎屯地区2012年1月份建设工程价格信息的通知</w:t>
      </w:r>
    </w:p>
    <w:p w14:paraId="246E1C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奎建造〔2012〕2号</w:t>
      </w:r>
    </w:p>
    <w:p w14:paraId="730D5A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267B1D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1月份建设工程价格信息》，现予以发布，作为建设工程计价的参考。现将有关事项通知如下：</w:t>
      </w:r>
    </w:p>
    <w:p w14:paraId="067283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280FEF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1E8B7F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材料价格信息可参考《奎屯地区2012年2月份建设工程价格信息》（附件），也可按市场价格。</w:t>
      </w:r>
    </w:p>
    <w:p w14:paraId="339A96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292416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机械台班价格可参考新建总造字[2003]52号文件《2003年新疆施工机械台班费用参考单价》，也可按市场价格。</w:t>
      </w:r>
    </w:p>
    <w:p w14:paraId="0D8477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（三）人工费单价价格信息</w:t>
      </w:r>
    </w:p>
    <w:p w14:paraId="17AD51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538274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二、建设工程定额计价价格信息</w:t>
      </w:r>
    </w:p>
    <w:p w14:paraId="38CE14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72A0F3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578CB1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5B3FB5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4C8BD6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074199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7415D9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 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298DE3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26C270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047D0D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53CD2E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1、仿古建筑及园林工程：在97年定额基础上，以定额内机械费为基数上调19.66%，调整部分只计税金。</w:t>
      </w:r>
    </w:p>
    <w:p w14:paraId="191638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2、房屋修缮工程：在99定额基础上，以定额内机械费加中小型机械费为基数上调6.41%，调整部分只计税金。</w:t>
      </w:r>
    </w:p>
    <w:p w14:paraId="2547A0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699667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49BB7A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77F31A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34B6AF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</w:t>
      </w:r>
    </w:p>
    <w:p w14:paraId="63653B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六、本通知执行日期为二O一二年一月一日至二O一二年一月三十一日。</w:t>
      </w:r>
    </w:p>
    <w:p w14:paraId="1A723D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附件：奎屯地区2012年1月份建筑安装工程材料价格信息。</w:t>
      </w:r>
    </w:p>
    <w:p w14:paraId="69503A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360577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二O一二年二月二日</w:t>
      </w:r>
    </w:p>
    <w:p w14:paraId="7EA89AC6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C8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950</Characters>
  <Lines>0</Lines>
  <Paragraphs>0</Paragraphs>
  <TotalTime>0</TotalTime>
  <ScaleCrop>false</ScaleCrop>
  <LinksUpToDate>false</LinksUpToDate>
  <CharactersWithSpaces>951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58C01D1209A041F0B0E44F158AEC0AAF_12</vt:lpwstr>
  </property>
</Properties>
</file>