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668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关于发布奎屯地区2015年9月份建设工程价格信息的通知</w:t>
      </w:r>
    </w:p>
    <w:p w14:paraId="42EA55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奎建造〔2015〕12号</w:t>
      </w:r>
    </w:p>
    <w:p w14:paraId="6361D10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312BD2A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9月份建设工程价格信息》，现予以发布，作为建设工程计价的参考。现将有关事项通知如下：</w:t>
      </w:r>
    </w:p>
    <w:p w14:paraId="5031275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41B2615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材料价格信息可参考《奎屯地区2015年9月份建设工程价格信息》（附件），也可按市场价格。</w:t>
      </w:r>
    </w:p>
    <w:p w14:paraId="26CB3AA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0961ACD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293D485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56BFD1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人工费单价价格可参考奎建造【2014】04号文件的规定执行，也可按市场价格。</w:t>
      </w:r>
    </w:p>
    <w:p w14:paraId="3ECD2BE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090EE2B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69CE353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77C6981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2B00B1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3C55887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执行《新疆维吾尔自治区建筑工程安装工程补充消耗量定额2015年奎屯地区单位估价表》奎建造【2015】10号的建设工程按相应估价表规定计价（其中：土建工程人工单价调整为76.5元/工日，安装工程人工费单价调整为78.25元/工日，装饰工程人工费单价调整为84.15元/工日，与估价表内定额内人工费单价调整价差，调差部分只计税金不计其他费用）。</w:t>
      </w:r>
    </w:p>
    <w:p w14:paraId="03F4A10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5E78507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2AA8655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4E0BB45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7AFF9F2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6BBC6D3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2FED30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0C59DB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1、仿古建筑及园林工程：在97年定额基础上，以定额内机械费为基数上调12.36%，调整部分只计税金。</w:t>
      </w:r>
    </w:p>
    <w:p w14:paraId="2D6671D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2、房屋修缮工程：在99定额基础上，以定额内机械费加中小型机械费为基数上调4.03%，调整部分只计税金。</w:t>
      </w:r>
    </w:p>
    <w:p w14:paraId="2E3F3A7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5BA883D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18CBF8A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2075055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7F98807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四、凡已完成招投标的工程项目，仍按原约定执行；已办理竣工结算的工程项目不再做调整。</w:t>
      </w:r>
    </w:p>
    <w:p w14:paraId="01DDE12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68D90FC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六、本通知执行日期为二○一五年九月一日至二○一五年九月三十日。</w:t>
      </w:r>
    </w:p>
    <w:p w14:paraId="7EF3580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"http://www.xjzj.com/"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3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t>www.xjzj.com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）查询。</w:t>
      </w:r>
    </w:p>
    <w:p w14:paraId="79E3CCA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   3292233</w:t>
      </w:r>
    </w:p>
    <w:p w14:paraId="163C794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附件：奎屯地区2015年9月份建设工程价格信息。</w:t>
      </w:r>
    </w:p>
    <w:p w14:paraId="6EFB1C6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 二O一五年十月二十日</w:t>
      </w:r>
    </w:p>
    <w:p w14:paraId="5FE46179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179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7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styleId="136">
    <w:name w:val="Hyperlink"/>
    <w:basedOn w:val="133"/>
    <w:semiHidden/>
    <w:unhideWhenUsed/>
    <w:uiPriority w:val="99"/>
    <w:rPr>
      <w:color w:val="0000FF"/>
      <w:u w:val="single"/>
    </w:rPr>
  </w:style>
  <w:style w:type="character" w:customStyle="1" w:styleId="137">
    <w:name w:val="Header Char"/>
    <w:basedOn w:val="133"/>
    <w:link w:val="25"/>
    <w:uiPriority w:val="99"/>
  </w:style>
  <w:style w:type="character" w:customStyle="1" w:styleId="138">
    <w:name w:val="Footer Char"/>
    <w:basedOn w:val="133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3"/>
    <w:link w:val="19"/>
    <w:uiPriority w:val="99"/>
  </w:style>
  <w:style w:type="character" w:customStyle="1" w:styleId="147">
    <w:name w:val="Body Text 2 Char"/>
    <w:basedOn w:val="133"/>
    <w:link w:val="28"/>
    <w:uiPriority w:val="99"/>
  </w:style>
  <w:style w:type="character" w:customStyle="1" w:styleId="148">
    <w:name w:val="Body Text 3 Char"/>
    <w:basedOn w:val="133"/>
    <w:link w:val="17"/>
    <w:uiPriority w:val="99"/>
    <w:rPr>
      <w:sz w:val="16"/>
      <w:szCs w:val="16"/>
    </w:rPr>
  </w:style>
  <w:style w:type="character" w:customStyle="1" w:styleId="149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3"/>
    <w:link w:val="150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3"/>
    <w:link w:val="158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983</Words>
  <Characters>1121</Characters>
  <Lines>0</Lines>
  <Paragraphs>0</Paragraphs>
  <TotalTime>0</TotalTime>
  <ScaleCrop>false</ScaleCrop>
  <LinksUpToDate>false</LinksUpToDate>
  <CharactersWithSpaces>1122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7DBB2C476F3F46CB8FEC768ABF0B02B9_12</vt:lpwstr>
  </property>
</Properties>
</file>