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D16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关于发布奎屯地区2015年8月份建设工程价格信息的通知</w:t>
      </w:r>
    </w:p>
    <w:p w14:paraId="783DFF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奎建造〔2015〕11号</w:t>
      </w:r>
    </w:p>
    <w:p w14:paraId="275A8BE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693664D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8月份建设工程价格信息》，现予以发布，作为建设工程计价的参考。现将有关事项通知如下：</w:t>
      </w:r>
    </w:p>
    <w:p w14:paraId="4F2661E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3FB8B11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1D9521D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材料价格信息可参考《奎屯地区2015年8月份建设工程价格信息》（附件），也可按市场价格。</w:t>
      </w:r>
    </w:p>
    <w:p w14:paraId="1479E7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4122984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 机械台班价格可参考新建总造字[2003]52号文件《2003年新疆施工机械台班费用参考单价》，也可按市场价格。</w:t>
      </w:r>
    </w:p>
    <w:p w14:paraId="3F51739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5615193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人工费单价价格可参考奎建造【2014】04号文件的规定执行，也可按市场价格。</w:t>
      </w:r>
    </w:p>
    <w:p w14:paraId="5FF8662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618EE03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490B31A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3CDF3F4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74ECEC9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70E7A6F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6B22A81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1ECED95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7CBE3ED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5682218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6BF9E51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2E562AC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700CB9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1、仿古建筑及园林工程：在97年定额基础上，以定额内机械费为基数上调12.48%，调整部分只计税金。</w:t>
      </w:r>
    </w:p>
    <w:p w14:paraId="753A1AB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2、房屋修缮工程：在99定额基础上，以定额内机械费加中小型机械费为基数上调4.07%，调整部分只计税金。</w:t>
      </w:r>
    </w:p>
    <w:p w14:paraId="7949D34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44690FC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00FA294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49F5D59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36FF021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764389B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160D167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六、本通知执行日期为二○一五年八月一日至二○一五年八月三十一日。</w:t>
      </w:r>
    </w:p>
    <w:p w14:paraId="2624F96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"http://www.xjzj.com/"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3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t>www.xjzj.com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）查询。</w:t>
      </w:r>
    </w:p>
    <w:p w14:paraId="4E15CC4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   3292233</w:t>
      </w:r>
    </w:p>
    <w:p w14:paraId="72252D6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附件：奎屯地区2015年8月份建设工程价格信息。</w:t>
      </w:r>
    </w:p>
    <w:p w14:paraId="205E890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 二O一五年九月十五日</w:t>
      </w:r>
    </w:p>
    <w:p w14:paraId="3ED47893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A2F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7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styleId="136">
    <w:name w:val="Hyperlink"/>
    <w:basedOn w:val="133"/>
    <w:semiHidden/>
    <w:unhideWhenUsed/>
    <w:uiPriority w:val="99"/>
    <w:rPr>
      <w:color w:val="0000FF"/>
      <w:u w:val="single"/>
    </w:rPr>
  </w:style>
  <w:style w:type="character" w:customStyle="1" w:styleId="137">
    <w:name w:val="Header Char"/>
    <w:basedOn w:val="133"/>
    <w:link w:val="25"/>
    <w:uiPriority w:val="99"/>
  </w:style>
  <w:style w:type="character" w:customStyle="1" w:styleId="138">
    <w:name w:val="Footer Char"/>
    <w:basedOn w:val="133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3"/>
    <w:link w:val="19"/>
    <w:uiPriority w:val="99"/>
  </w:style>
  <w:style w:type="character" w:customStyle="1" w:styleId="147">
    <w:name w:val="Body Text 2 Char"/>
    <w:basedOn w:val="133"/>
    <w:link w:val="28"/>
    <w:uiPriority w:val="99"/>
  </w:style>
  <w:style w:type="character" w:customStyle="1" w:styleId="148">
    <w:name w:val="Body Text 3 Char"/>
    <w:basedOn w:val="133"/>
    <w:link w:val="17"/>
    <w:uiPriority w:val="99"/>
    <w:rPr>
      <w:sz w:val="16"/>
      <w:szCs w:val="16"/>
    </w:rPr>
  </w:style>
  <w:style w:type="character" w:customStyle="1" w:styleId="149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3"/>
    <w:link w:val="150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3"/>
    <w:link w:val="158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1174</Characters>
  <Lines>0</Lines>
  <Paragraphs>0</Paragraphs>
  <TotalTime>0</TotalTime>
  <ScaleCrop>false</ScaleCrop>
  <LinksUpToDate>false</LinksUpToDate>
  <CharactersWithSpaces>1175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03EB2F45BB20491291CA25FCCAE4E976_12</vt:lpwstr>
  </property>
</Properties>
</file>