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BD5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关于发布奎屯地区2015年7月份建设工程价格信息的通知</w:t>
      </w:r>
    </w:p>
    <w:p w14:paraId="25EC69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奎建造〔2015〕08号</w:t>
      </w:r>
    </w:p>
    <w:p w14:paraId="1D3DB9C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39B726C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2015年7月份建设工程价格信息》，现予以发布，作为建设工程计价的参考。现将有关事项通知如下：</w:t>
      </w:r>
    </w:p>
    <w:p w14:paraId="56340B2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09AB0B7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27D36E5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材料价格信息可参考《奎屯地区2015年7月份建设工程价格信息》（附件），也可按市场价格。</w:t>
      </w:r>
    </w:p>
    <w:p w14:paraId="7CBEC15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21C6A4F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3FEE555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26C33B4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72E6076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59A7198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仿古建筑及园林工程、房屋修缮工程定额人工费单价的通知》奎建造【2014】11号文件的规定执行。</w:t>
      </w:r>
    </w:p>
    <w:p w14:paraId="01DBE41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7A054F2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相应估价表规定计价（其中：安装工程人工费单价调整为78.25元/工日，其他工程人工费单价调整为76.5元/工日，与估价表内定额内人工费单价调整价差，调差部分只计税金不计其他费用）。</w:t>
      </w:r>
    </w:p>
    <w:p w14:paraId="74FED4C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5B3BC76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2015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4F3FF4A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</w:t>
      </w:r>
    </w:p>
    <w:p w14:paraId="5C68EA8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35A289A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73DB71F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6CCEBCE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3508957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1、仿古建筑及园林工程：在97年定额基础上，以定额内机械费为基数上调13.35%，调整部分只计税金。</w:t>
      </w:r>
    </w:p>
    <w:p w14:paraId="513EDC4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2、房屋修缮工程：在99定额基础上，以定额内机械费加中小型机械费为基数上调4.35%，调整部分只计税金。</w:t>
      </w:r>
    </w:p>
    <w:p w14:paraId="4D8C48F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797B032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1、仿古建筑及园林工程、房屋修缮工程的费用调整执行奎建造[2005]5号文件有关规定。</w:t>
      </w:r>
    </w:p>
    <w:p w14:paraId="6DD18AA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0D37F56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3、执行《新疆维吾尔自治区市政工程消耗量定额2014年奎屯地区单位估价汇总表》奎城建【2014】125号的建设工程，按《新疆维吾尔自治区市政工程费用定额》新建造[2013]1号文件执行。</w:t>
      </w:r>
    </w:p>
    <w:p w14:paraId="4F35F4C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17FE288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6840487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七、本通知执行日期为二○一五年七月一日至二○一五年七月三十一日。</w:t>
      </w:r>
    </w:p>
    <w:p w14:paraId="4C21EBE9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本通知由奎屯市工程建设标准造价造价管理站负责解释。有关信息可直接登录新疆工程造价信息网（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instrText xml:space="preserve"> HYPERLINK "http://www.xjzj.com/"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136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t>www.xjzj.com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）查询。</w:t>
      </w:r>
    </w:p>
    <w:p w14:paraId="10F6357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联系电话：0992-3292736   3292233</w:t>
      </w:r>
    </w:p>
    <w:p w14:paraId="0C71ADE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0CE1488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附件：奎屯地区2015年7月份建设工程价格信息。</w:t>
      </w:r>
    </w:p>
    <w:p w14:paraId="22AFFA8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2B346AD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5A8DB2B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7D6F887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AED8A5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二O一五年八月十二日</w:t>
      </w:r>
    </w:p>
    <w:p w14:paraId="1BAAA96F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0E8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40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2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7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8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6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7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3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styleId="136">
    <w:name w:val="Hyperlink"/>
    <w:basedOn w:val="133"/>
    <w:semiHidden/>
    <w:unhideWhenUsed/>
    <w:uiPriority w:val="99"/>
    <w:rPr>
      <w:color w:val="0000FF"/>
      <w:u w:val="single"/>
    </w:rPr>
  </w:style>
  <w:style w:type="character" w:customStyle="1" w:styleId="137">
    <w:name w:val="Header Char"/>
    <w:basedOn w:val="133"/>
    <w:link w:val="25"/>
    <w:uiPriority w:val="99"/>
  </w:style>
  <w:style w:type="character" w:customStyle="1" w:styleId="138">
    <w:name w:val="Footer Char"/>
    <w:basedOn w:val="133"/>
    <w:link w:val="24"/>
    <w:uiPriority w:val="99"/>
  </w:style>
  <w:style w:type="paragraph" w:styleId="139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40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1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2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3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4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5">
    <w:name w:val="List Paragraph"/>
    <w:basedOn w:val="1"/>
    <w:qFormat/>
    <w:uiPriority w:val="34"/>
    <w:pPr>
      <w:ind w:left="720"/>
      <w:contextualSpacing/>
    </w:pPr>
  </w:style>
  <w:style w:type="character" w:customStyle="1" w:styleId="146">
    <w:name w:val="Body Text Char"/>
    <w:basedOn w:val="133"/>
    <w:link w:val="19"/>
    <w:uiPriority w:val="99"/>
  </w:style>
  <w:style w:type="character" w:customStyle="1" w:styleId="147">
    <w:name w:val="Body Text 2 Char"/>
    <w:basedOn w:val="133"/>
    <w:link w:val="28"/>
    <w:uiPriority w:val="99"/>
  </w:style>
  <w:style w:type="character" w:customStyle="1" w:styleId="148">
    <w:name w:val="Body Text 3 Char"/>
    <w:basedOn w:val="133"/>
    <w:link w:val="17"/>
    <w:uiPriority w:val="99"/>
    <w:rPr>
      <w:sz w:val="16"/>
      <w:szCs w:val="16"/>
    </w:rPr>
  </w:style>
  <w:style w:type="character" w:customStyle="1" w:styleId="149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50">
    <w:name w:val="Quote"/>
    <w:basedOn w:val="1"/>
    <w:next w:val="1"/>
    <w:link w:val="151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Quote Char"/>
    <w:basedOn w:val="133"/>
    <w:link w:val="150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2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4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5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7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8">
    <w:name w:val="Intense Quote"/>
    <w:basedOn w:val="1"/>
    <w:next w:val="1"/>
    <w:link w:val="159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133"/>
    <w:link w:val="158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1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2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3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4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5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1155</Words>
  <Characters>1278</Characters>
  <Lines>0</Lines>
  <Paragraphs>0</Paragraphs>
  <TotalTime>0</TotalTime>
  <ScaleCrop>false</ScaleCrop>
  <LinksUpToDate>false</LinksUpToDate>
  <CharactersWithSpaces>1280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2026-07-22T04:06:51Z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24B70CF0713F485AB8518EBF25791A00_12</vt:lpwstr>
  </property>
</Properties>
</file>