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DCA7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关于发布奎屯地区2015年6月份建设工程价格信息的通知</w:t>
      </w:r>
    </w:p>
    <w:p w14:paraId="7E284D1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奎建造〔2015〕07号</w:t>
      </w:r>
    </w:p>
    <w:p w14:paraId="15AD433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市属及驻市各有关单位：</w:t>
      </w:r>
    </w:p>
    <w:p w14:paraId="659798E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奎屯地区建筑工程人工、材料、机械台班价格信息发布工作，根据奎屯地区人工、机械和建材市场价格的变化情况，我局工程建设标准造价管理站制定了《奎屯地区2015年6月份建设工程价格信息》，现予以发布，作为建设工程计价的参考。现将有关事项通知如下：</w:t>
      </w:r>
    </w:p>
    <w:p w14:paraId="296CD94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一、建设工程工程量清单计价价格信息</w:t>
      </w:r>
    </w:p>
    <w:p w14:paraId="23F9762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（一）材料价格信息</w:t>
      </w:r>
    </w:p>
    <w:p w14:paraId="19035C8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材料价格信息可参考《奎屯地区2015年6月份建设工程价格信息》（附件），也可按市场价格。</w:t>
      </w:r>
    </w:p>
    <w:p w14:paraId="67D7911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（二）机械台班价格信息</w:t>
      </w:r>
    </w:p>
    <w:p w14:paraId="59D7922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机械台班价格可参考新建总造字[2003]52号文件《2003年新疆施工机械台班费用参考单价》，也可按市场价格。</w:t>
      </w:r>
    </w:p>
    <w:p w14:paraId="482EABA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（三）人工费单价价格信息</w:t>
      </w:r>
    </w:p>
    <w:p w14:paraId="7EDFEAA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人工费单价价格可参考奎建造【2014】04号文件的规定执行，也可按市场价格。</w:t>
      </w:r>
    </w:p>
    <w:p w14:paraId="776DE58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二、建设工程定额计价价格信息</w:t>
      </w:r>
    </w:p>
    <w:p w14:paraId="1343148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（一）定额内人工费单价的调整</w:t>
      </w:r>
    </w:p>
    <w:p w14:paraId="4033B4A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执行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仿古建筑及园林工程、房屋修缮工程定额人工费单价的通知》奎建造【2014】11号文件的规定执行。</w:t>
      </w:r>
    </w:p>
    <w:p w14:paraId="002E92A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招标控制价时，定额内人工费单价调整按照《关于调整奎屯地区建设工程定额内人工费单价的通知》奎建造【2014】04号文件的规定执行。</w:t>
      </w:r>
    </w:p>
    <w:p w14:paraId="76E0100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执行《新疆维吾尔自治区市政工程消耗量定额2014年奎屯地区单位估价汇总表》奎城建【2014】125号的建设工程，按相应估价表规定计价（其中：安装工程人工费单价调整为78.25元/工日，其他工程人工费单价调整为76.5元/工日，与估价表内定额内人工费单价调整价差，调差部分只计税金不计其他费用）。</w:t>
      </w:r>
    </w:p>
    <w:p w14:paraId="1DDDC17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（二）定额内材料价格的调整</w:t>
      </w:r>
    </w:p>
    <w:p w14:paraId="18A2B77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、装饰装修、安装、抗震加固工程材料价格从2015年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133E424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2、市政工程材料价格按照本文“附件”所列价综合信息价与定额内材料预算价找差，未列入“附件”的材料，可按甲、乙双方认定的发票供应价与定额内预算价找差，价差不参与取费，只计税金。</w:t>
      </w:r>
    </w:p>
    <w:p w14:paraId="3184DF3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3、仿古建筑及园林工程、房屋修缮工程主材按照本文 “附件”所列综合信息价与相应定额内材料预算价找差，未列入“附件”的材料，可依据甲、乙双方认定的发票供应价组成预算价与定额内预算价找差。价差不参与取费，只计税金。</w:t>
      </w:r>
    </w:p>
    <w:p w14:paraId="7080938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4AF2EE0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鉴于目前建筑市场材料价格变动幅度较大，若发包方和承包方共同认可，其价格按甲、乙双方认可的材料价格进行计算，并在合同中约定。</w:t>
      </w:r>
    </w:p>
    <w:p w14:paraId="1794825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(三)定额内机械费调整</w:t>
      </w:r>
    </w:p>
    <w:p w14:paraId="2C713EA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1、仿古建筑及园林工程：在97年定额基础上，以定额内机械费为基数上调14.11%，调整部分只计税金。</w:t>
      </w:r>
    </w:p>
    <w:p w14:paraId="54ED1CD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2、房屋修缮工程：在99定额基础上，以定额内机械费加中小型机械费为基数上调4.6%，调整部分只计税金。</w:t>
      </w:r>
    </w:p>
    <w:p w14:paraId="0A8D57D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三、关于费用定额的调整</w:t>
      </w:r>
    </w:p>
    <w:p w14:paraId="60CBF0F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1、仿古建筑及园林工程、房屋修缮工程的费用调整执行奎建造[2005]5号文件有关规定。</w:t>
      </w:r>
    </w:p>
    <w:p w14:paraId="660E7FA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2、关于费用定额中“工程定额测定费”的调整，按照奎造[2009]1号文件执行。</w:t>
      </w:r>
    </w:p>
    <w:p w14:paraId="01F15F0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3、执行《新疆维吾尔自治区市政工程消耗量定额2014年奎屯地区单位估价汇总表》奎城建【2014】125号的建设工程，按《新疆维吾尔自治区市政工程费用定额》新建造[2013]1号文件执行。</w:t>
      </w:r>
    </w:p>
    <w:p w14:paraId="6EFB211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四、凡已完成招投标的工程项目，仍按原约定执行；已办理竣工结算的工程项目不再做调整。</w:t>
      </w:r>
    </w:p>
    <w:p w14:paraId="12E5C13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五、本通知由奎屯市建设局工程建设标准造价管理站负责解释。</w:t>
      </w:r>
    </w:p>
    <w:p w14:paraId="7C7FC87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七、本通知执行日期为二○一五年六月一日至二○一五年六月三十日。</w:t>
      </w:r>
    </w:p>
    <w:p w14:paraId="116C7A1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本通知由奎屯市工程建设标准造价造价管理站负责解释。有关信息可直接登录新疆工程造价信息网（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"http://www.xjzj.com/"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136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t>www.xjzj.com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）查询。</w:t>
      </w:r>
    </w:p>
    <w:p w14:paraId="5F3DBB9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联系电话：0992-3292736   3292233</w:t>
      </w:r>
    </w:p>
    <w:p w14:paraId="4969EF1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0792C03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附件：奎屯地区2015年6月份建设工程价格信息。</w:t>
      </w:r>
    </w:p>
    <w:p w14:paraId="59E2D5B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4E37A41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14119A3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139C14E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二O一五年七月十五日</w:t>
      </w:r>
    </w:p>
    <w:p w14:paraId="22C37BFF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534C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40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2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7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8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6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7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3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styleId="136">
    <w:name w:val="Hyperlink"/>
    <w:basedOn w:val="133"/>
    <w:semiHidden/>
    <w:unhideWhenUsed/>
    <w:uiPriority w:val="99"/>
    <w:rPr>
      <w:color w:val="0000FF"/>
      <w:u w:val="single"/>
    </w:rPr>
  </w:style>
  <w:style w:type="character" w:customStyle="1" w:styleId="137">
    <w:name w:val="Header Char"/>
    <w:basedOn w:val="133"/>
    <w:link w:val="25"/>
    <w:uiPriority w:val="99"/>
  </w:style>
  <w:style w:type="character" w:customStyle="1" w:styleId="138">
    <w:name w:val="Footer Char"/>
    <w:basedOn w:val="133"/>
    <w:link w:val="24"/>
    <w:uiPriority w:val="99"/>
  </w:style>
  <w:style w:type="paragraph" w:styleId="139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40">
    <w:name w:val="Heading 1 Char"/>
    <w:basedOn w:val="133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1">
    <w:name w:val="Heading 2 Char"/>
    <w:basedOn w:val="133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2">
    <w:name w:val="Heading 3 Char"/>
    <w:basedOn w:val="133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3">
    <w:name w:val="Title Char"/>
    <w:basedOn w:val="133"/>
    <w:link w:val="32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4">
    <w:name w:val="Subtitle Char"/>
    <w:basedOn w:val="133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5">
    <w:name w:val="List Paragraph"/>
    <w:basedOn w:val="1"/>
    <w:qFormat/>
    <w:uiPriority w:val="34"/>
    <w:pPr>
      <w:ind w:left="720"/>
      <w:contextualSpacing/>
    </w:pPr>
  </w:style>
  <w:style w:type="character" w:customStyle="1" w:styleId="146">
    <w:name w:val="Body Text Char"/>
    <w:basedOn w:val="133"/>
    <w:link w:val="19"/>
    <w:qFormat/>
    <w:uiPriority w:val="99"/>
  </w:style>
  <w:style w:type="character" w:customStyle="1" w:styleId="147">
    <w:name w:val="Body Text 2 Char"/>
    <w:basedOn w:val="133"/>
    <w:link w:val="28"/>
    <w:qFormat/>
    <w:uiPriority w:val="99"/>
  </w:style>
  <w:style w:type="character" w:customStyle="1" w:styleId="148">
    <w:name w:val="Body Text 3 Char"/>
    <w:basedOn w:val="133"/>
    <w:link w:val="17"/>
    <w:qFormat/>
    <w:uiPriority w:val="99"/>
    <w:rPr>
      <w:sz w:val="16"/>
      <w:szCs w:val="16"/>
    </w:rPr>
  </w:style>
  <w:style w:type="character" w:customStyle="1" w:styleId="149">
    <w:name w:val="Macro Text Char"/>
    <w:basedOn w:val="133"/>
    <w:link w:val="2"/>
    <w:qFormat/>
    <w:uiPriority w:val="99"/>
    <w:rPr>
      <w:rFonts w:ascii="Courier" w:hAnsi="Courier"/>
      <w:sz w:val="20"/>
      <w:szCs w:val="20"/>
    </w:rPr>
  </w:style>
  <w:style w:type="paragraph" w:styleId="150">
    <w:name w:val="Quote"/>
    <w:basedOn w:val="1"/>
    <w:next w:val="1"/>
    <w:link w:val="151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Quote Char"/>
    <w:basedOn w:val="133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2">
    <w:name w:val="Heading 4 Char"/>
    <w:basedOn w:val="133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3">
    <w:name w:val="Heading 5 Char"/>
    <w:basedOn w:val="133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4">
    <w:name w:val="Heading 6 Char"/>
    <w:basedOn w:val="133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5">
    <w:name w:val="Heading 7 Char"/>
    <w:basedOn w:val="133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Heading 8 Char"/>
    <w:basedOn w:val="133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7">
    <w:name w:val="Heading 9 Char"/>
    <w:basedOn w:val="133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8">
    <w:name w:val="Intense Quote"/>
    <w:basedOn w:val="1"/>
    <w:next w:val="1"/>
    <w:link w:val="159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Intense Quote Char"/>
    <w:basedOn w:val="133"/>
    <w:link w:val="158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1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2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3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4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5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1638</Words>
  <Characters>1800</Characters>
  <Lines>0</Lines>
  <Paragraphs>0</Paragraphs>
  <TotalTime>0</TotalTime>
  <ScaleCrop>false</ScaleCrop>
  <LinksUpToDate>false</LinksUpToDate>
  <CharactersWithSpaces>1802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2026-07-22T04:06:13Z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D18216251953495D95CE52299E7A0E02_12</vt:lpwstr>
  </property>
</Properties>
</file>