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99D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关于发布奎屯地区2015年4月份建设工程价格信息的通知</w:t>
      </w:r>
    </w:p>
    <w:p w14:paraId="214690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奎建造〔2015〕05号</w:t>
      </w:r>
    </w:p>
    <w:p w14:paraId="77D77B8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5012A20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4月份建设工程价格信息》，现予以发布，作为建设工程计价的参考。现将有关事项通知如下：</w:t>
      </w:r>
    </w:p>
    <w:p w14:paraId="55C13C7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23EF433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6D545FF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材料价格信息可参考《奎屯地区2015年4月份建设工程价格信息》（附件），也可按市场价格。</w:t>
      </w:r>
    </w:p>
    <w:p w14:paraId="669C82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2EAB17C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758A326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75155D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7AB94AF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2D46D72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7B8AF0A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0C31F8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1EFE3A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05629A2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7EA3A1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25A629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351F6C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1C5120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1EA425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058772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63F07AC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1、仿古建筑及园林工程：在97年定额基础上，以定额内机械费为基数上调13.73%，调整部分只计税金。</w:t>
      </w:r>
    </w:p>
    <w:p w14:paraId="1B4DF01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2、房屋修缮工程：在99定额基础上，以定额内机械费加中小型机械费为基数上调4.47%，调整部分只计税金。</w:t>
      </w:r>
    </w:p>
    <w:p w14:paraId="4EBC8A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16846A2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6911788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62833F9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3206A0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2645C5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3A46A36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七、本通知执行日期为二○一五年四月一日至二○一五年四月三十日。</w:t>
      </w:r>
    </w:p>
    <w:p w14:paraId="3147A39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DABBC9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2C5DEEB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9550B6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   3292233</w:t>
      </w:r>
    </w:p>
    <w:p w14:paraId="5B506B4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FF1A3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附件：奎屯地区2015年4月份建设工程价格信息。</w:t>
      </w:r>
    </w:p>
    <w:p w14:paraId="6BDD9A3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605A7B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5D730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34EB3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二O一五年五月五日</w:t>
      </w:r>
    </w:p>
    <w:p w14:paraId="0B6FB09E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5B5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rPr>
      <w:sz w:val="24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964</Words>
  <Characters>1087</Characters>
  <Lines>0</Lines>
  <Paragraphs>0</Paragraphs>
  <TotalTime>0</TotalTime>
  <ScaleCrop>false</ScaleCrop>
  <LinksUpToDate>false</LinksUpToDate>
  <CharactersWithSpaces>1088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87D47C9B13344BB6AE3DB4783B699DA4_12</vt:lpwstr>
  </property>
</Properties>
</file>