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7A4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关于发布奎屯地区2015年3月份建设工程价格信息的通知</w:t>
      </w:r>
    </w:p>
    <w:p w14:paraId="2E987A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奎建造〔2015〕04号</w:t>
      </w:r>
    </w:p>
    <w:p w14:paraId="01C5295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78BEF04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3月份建设工程价格信息》，现予以发布，作为建设工程计价的参考。现将有关事项通知如下：</w:t>
      </w:r>
    </w:p>
    <w:p w14:paraId="2259370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6E5C73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33EBF17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材料价格信息可参考《奎屯地区2015年3月份建设工程价格信息》（附件），也可按市场价格。</w:t>
      </w:r>
    </w:p>
    <w:p w14:paraId="2CF09A6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2B964FE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2FCAEF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0CF58FD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7F5EE12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4AFAD5E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53CEB1B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39CE897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2067261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1C895D9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30E9249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4AF3A2A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3EA5FF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7CBAEB2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0537C83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2A0D0C8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7DA77C4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1、仿古建筑及园林工程：在97年定额基础上，以定额内机械费为基数上调13.37%，调整部分只计税金。</w:t>
      </w:r>
    </w:p>
    <w:p w14:paraId="14A71A0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2、房屋修缮工程：在99定额基础上，以定额内机械费加中小型机械费为基数上调4.36%，调整部分只计税金。</w:t>
      </w:r>
    </w:p>
    <w:p w14:paraId="792021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53FB04D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49FB985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78DE011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1EBDC3F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0036D7F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7EBB885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七、本通知执行日期为二○一五年三月一日至二○一五年三月三十一日。</w:t>
      </w:r>
    </w:p>
    <w:p w14:paraId="4663A43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本通知由奎屯市工程建设标准造价造价管理站负责解释。有关信息可直接登录新疆工程造价信息网（www.xjzj.com）查询。</w:t>
      </w:r>
    </w:p>
    <w:p w14:paraId="6F4EE49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C9548F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   3292233</w:t>
      </w:r>
    </w:p>
    <w:p w14:paraId="6B6EDAF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453866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附件：奎屯地区2015年3月份建设工程价格信息。</w:t>
      </w:r>
    </w:p>
    <w:p w14:paraId="11FB1D0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D72644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0F4AF1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A7CCC5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03D824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二O一五年四月十三日</w:t>
      </w:r>
    </w:p>
    <w:p w14:paraId="73EBAFE4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200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qFormat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1051</Words>
  <Characters>1174</Characters>
  <Lines>0</Lines>
  <Paragraphs>0</Paragraphs>
  <TotalTime>0</TotalTime>
  <ScaleCrop>false</ScaleCrop>
  <LinksUpToDate>false</LinksUpToDate>
  <CharactersWithSpaces>1175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4B6D3234352B4ECA99F60217D0027019_12</vt:lpwstr>
  </property>
</Properties>
</file>